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3D706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03146297" w14:textId="77777777" w:rsidR="000046AC" w:rsidRPr="000046AC" w:rsidRDefault="000046AC" w:rsidP="000046AC">
      <w:pPr>
        <w:widowControl w:val="0"/>
        <w:autoSpaceDE w:val="0"/>
        <w:autoSpaceDN w:val="0"/>
        <w:spacing w:before="66" w:after="0" w:line="240" w:lineRule="auto"/>
        <w:ind w:left="1676" w:right="151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046A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0046A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0046A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0046A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ФЕДЕРАЦИИ</w:t>
      </w:r>
    </w:p>
    <w:p w14:paraId="4016FDEB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val="ru-RU"/>
        </w:rPr>
      </w:pPr>
    </w:p>
    <w:p w14:paraId="4D17E9A7" w14:textId="77777777" w:rsidR="000046AC" w:rsidRPr="000046AC" w:rsidRDefault="000046AC" w:rsidP="000046A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31"/>
          <w:szCs w:val="24"/>
          <w:lang w:val="ru-RU"/>
        </w:rPr>
      </w:pPr>
    </w:p>
    <w:p w14:paraId="296B8EE0" w14:textId="77777777" w:rsidR="000046AC" w:rsidRPr="000046AC" w:rsidRDefault="000046AC" w:rsidP="000046AC">
      <w:pPr>
        <w:widowControl w:val="0"/>
        <w:autoSpaceDE w:val="0"/>
        <w:autoSpaceDN w:val="0"/>
        <w:spacing w:before="1" w:after="0" w:line="240" w:lineRule="auto"/>
        <w:ind w:left="1667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0046AC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0046AC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0046AC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0046AC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Чеченской</w:t>
      </w:r>
      <w:r w:rsidRPr="000046AC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Республики</w:t>
      </w:r>
    </w:p>
    <w:p w14:paraId="1E54EDBC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3B310E47" w14:textId="77777777" w:rsidR="000046AC" w:rsidRPr="000046AC" w:rsidRDefault="000046AC" w:rsidP="000046A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14:paraId="63FD907C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9CC4F5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3CB1A9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788540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9CAE76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DD9FE9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4C8C95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B9E8ED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2999CD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51FE0ECF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1A8B0407" w14:textId="77777777" w:rsidR="000046AC" w:rsidRPr="000046AC" w:rsidRDefault="000046AC" w:rsidP="000046A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2263870" w14:textId="77777777" w:rsidR="000046AC" w:rsidRPr="000046AC" w:rsidRDefault="000046AC" w:rsidP="000046AC">
      <w:pPr>
        <w:widowControl w:val="0"/>
        <w:autoSpaceDE w:val="0"/>
        <w:autoSpaceDN w:val="0"/>
        <w:spacing w:before="90" w:after="0" w:line="288" w:lineRule="auto"/>
        <w:ind w:left="3953" w:right="397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046A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</w:t>
      </w:r>
      <w:r w:rsidRPr="000046AC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ПРОГРАММА </w:t>
      </w:r>
    </w:p>
    <w:p w14:paraId="6F500DDB" w14:textId="77777777" w:rsidR="000046AC" w:rsidRPr="000046AC" w:rsidRDefault="000046AC" w:rsidP="000046AC">
      <w:pPr>
        <w:widowControl w:val="0"/>
        <w:autoSpaceDE w:val="0"/>
        <w:autoSpaceDN w:val="0"/>
        <w:spacing w:before="90" w:after="0" w:line="288" w:lineRule="auto"/>
        <w:ind w:left="3953" w:right="397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D307D59" w14:textId="77777777" w:rsidR="000046AC" w:rsidRPr="000046AC" w:rsidRDefault="000046AC" w:rsidP="000046AC">
      <w:pPr>
        <w:widowControl w:val="0"/>
        <w:autoSpaceDE w:val="0"/>
        <w:autoSpaceDN w:val="0"/>
        <w:spacing w:before="90" w:after="0" w:line="288" w:lineRule="auto"/>
        <w:ind w:left="3953" w:right="397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845A3A8" w14:textId="77777777" w:rsidR="000046AC" w:rsidRPr="000046AC" w:rsidRDefault="000046AC" w:rsidP="000046AC">
      <w:pPr>
        <w:widowControl w:val="0"/>
        <w:autoSpaceDE w:val="0"/>
        <w:autoSpaceDN w:val="0"/>
        <w:spacing w:before="95" w:after="0" w:line="240" w:lineRule="auto"/>
        <w:ind w:left="1671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0046AC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предмета</w:t>
      </w:r>
    </w:p>
    <w:p w14:paraId="22A46CA1" w14:textId="77777777" w:rsidR="000046AC" w:rsidRPr="000046AC" w:rsidRDefault="000046AC" w:rsidP="000046AC">
      <w:pPr>
        <w:widowControl w:val="0"/>
        <w:autoSpaceDE w:val="0"/>
        <w:autoSpaceDN w:val="0"/>
        <w:spacing w:before="60" w:after="0" w:line="240" w:lineRule="auto"/>
        <w:ind w:left="1670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46A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«Математика»</w:t>
      </w:r>
    </w:p>
    <w:p w14:paraId="18E81510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1A7CBF9C" w14:textId="77777777" w:rsidR="000046AC" w:rsidRPr="000046AC" w:rsidRDefault="000046AC" w:rsidP="000046A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14:paraId="3ECF915F" w14:textId="30622041" w:rsidR="000046AC" w:rsidRPr="000046AC" w:rsidRDefault="000046AC" w:rsidP="000046AC">
      <w:pPr>
        <w:widowControl w:val="0"/>
        <w:autoSpaceDE w:val="0"/>
        <w:autoSpaceDN w:val="0"/>
        <w:spacing w:after="0" w:line="288" w:lineRule="auto"/>
        <w:ind w:left="3173" w:right="301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0046AC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bookmarkStart w:id="0" w:name="_GoBack"/>
      <w:bookmarkEnd w:id="0"/>
      <w:r w:rsidRPr="000046A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класса</w:t>
      </w:r>
      <w:r w:rsidRPr="000046A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начального</w:t>
      </w:r>
      <w:r w:rsidRPr="000046A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0046A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 на 2022-2023</w:t>
      </w:r>
      <w:r w:rsidRPr="000046AC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год</w:t>
      </w:r>
    </w:p>
    <w:p w14:paraId="3C08D137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394EED71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23F7E650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84B51DE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C90A46F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54014104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4F2818AF" w14:textId="77777777" w:rsidR="000046AC" w:rsidRPr="000046AC" w:rsidRDefault="000046AC" w:rsidP="000046A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5047D06F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ind w:right="35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Составитель:</w:t>
      </w:r>
      <w:r w:rsidRPr="000046AC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ХХХХХХ</w:t>
      </w:r>
    </w:p>
    <w:p w14:paraId="6E140A83" w14:textId="77777777" w:rsidR="000046AC" w:rsidRPr="000046AC" w:rsidRDefault="000046AC" w:rsidP="000046AC">
      <w:pPr>
        <w:widowControl w:val="0"/>
        <w:autoSpaceDE w:val="0"/>
        <w:autoSpaceDN w:val="0"/>
        <w:spacing w:before="60" w:after="0" w:line="240" w:lineRule="auto"/>
        <w:ind w:right="35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</w:t>
      </w:r>
      <w:r w:rsidRPr="000046A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Pr="000046AC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классов</w:t>
      </w:r>
    </w:p>
    <w:p w14:paraId="11E43BC7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BD60241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5C2163F5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0804A106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34A20FB0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4840A8BB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395E6F2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58C9CA06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5058289D" w14:textId="77777777" w:rsidR="000046AC" w:rsidRPr="000046AC" w:rsidRDefault="000046AC" w:rsidP="000046A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7"/>
          <w:szCs w:val="24"/>
          <w:lang w:val="ru-RU"/>
        </w:rPr>
      </w:pPr>
    </w:p>
    <w:p w14:paraId="611AE01B" w14:textId="77777777" w:rsidR="000046AC" w:rsidRPr="000046AC" w:rsidRDefault="000046AC" w:rsidP="000046AC">
      <w:pPr>
        <w:widowControl w:val="0"/>
        <w:autoSpaceDE w:val="0"/>
        <w:autoSpaceDN w:val="0"/>
        <w:spacing w:after="0" w:line="240" w:lineRule="auto"/>
        <w:ind w:left="1625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46A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Грозный</w:t>
      </w:r>
      <w:r w:rsidRPr="000046AC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046AC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2022</w:t>
      </w:r>
    </w:p>
    <w:p w14:paraId="5F145A2D" w14:textId="77777777" w:rsidR="000046AC" w:rsidRPr="000046AC" w:rsidRDefault="000046AC" w:rsidP="00004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0046AC" w:rsidRPr="000046AC">
          <w:pgSz w:w="11900" w:h="16840"/>
          <w:pgMar w:top="1600" w:right="540" w:bottom="280" w:left="560" w:header="720" w:footer="720" w:gutter="0"/>
          <w:cols w:space="720"/>
        </w:sectPr>
      </w:pPr>
    </w:p>
    <w:p w14:paraId="04BF2966" w14:textId="52E54F67" w:rsidR="00D95533" w:rsidRPr="00C12696" w:rsidRDefault="00D95533">
      <w:pPr>
        <w:autoSpaceDE w:val="0"/>
        <w:autoSpaceDN w:val="0"/>
        <w:spacing w:before="2830" w:after="0" w:line="230" w:lineRule="auto"/>
        <w:ind w:right="4298"/>
        <w:jc w:val="right"/>
        <w:rPr>
          <w:rFonts w:ascii="Times New Roman" w:hAnsi="Times New Roman" w:cs="Times New Roman"/>
          <w:lang w:val="ru-RU"/>
        </w:rPr>
      </w:pPr>
    </w:p>
    <w:p w14:paraId="34A3D64B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14:paraId="0C60C37B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14:paraId="7737FD0D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39F3E4D8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ПОЯСНИТЕЛЬНАЯ ЗАПИСКА</w:t>
      </w:r>
    </w:p>
    <w:p w14:paraId="5C9EF587" w14:textId="77777777" w:rsidR="00D95533" w:rsidRPr="00C12696" w:rsidRDefault="008E7CA9">
      <w:pPr>
        <w:autoSpaceDE w:val="0"/>
        <w:autoSpaceDN w:val="0"/>
        <w:spacing w:before="346" w:after="0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Рабочая программа по предмету «Математика» для обучающихся 4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593E2BAF" w14:textId="77777777" w:rsidR="00D95533" w:rsidRPr="00C12696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411ECB24" w14:textId="77777777" w:rsidR="00D95533" w:rsidRPr="00C12696" w:rsidRDefault="008E7CA9">
      <w:pPr>
        <w:autoSpaceDE w:val="0"/>
        <w:autoSpaceDN w:val="0"/>
        <w:spacing w:before="70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5563F380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76816404" w14:textId="77777777" w:rsidR="00D95533" w:rsidRPr="00C12696" w:rsidRDefault="008E7CA9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5CE6EA95" w14:textId="77777777" w:rsidR="00D95533" w:rsidRPr="00C12696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14:paraId="21C23D28" w14:textId="77777777" w:rsidR="00D95533" w:rsidRPr="00C12696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33B0F801" w14:textId="77777777" w:rsidR="00D95533" w:rsidRPr="00C12696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27271B5A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8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22510F22" w14:textId="77777777" w:rsidR="00D95533" w:rsidRPr="00C12696" w:rsidRDefault="008E7CA9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ABE511D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123A7D23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68DF52A6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634" w:bottom="380" w:left="666" w:header="720" w:footer="720" w:gutter="0"/>
          <w:cols w:space="720" w:equalWidth="0">
            <w:col w:w="10600" w:space="0"/>
          </w:cols>
          <w:docGrid w:linePitch="360"/>
        </w:sectPr>
      </w:pPr>
    </w:p>
    <w:p w14:paraId="5A728737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76BA2BCF" w14:textId="77777777" w:rsidR="00D95533" w:rsidRPr="00C12696" w:rsidRDefault="008E7CA9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предположения).</w:t>
      </w:r>
    </w:p>
    <w:p w14:paraId="5F2F9471" w14:textId="77777777" w:rsidR="00D95533" w:rsidRPr="00C12696" w:rsidRDefault="008E7CA9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14:paraId="3F5E90C9" w14:textId="77777777" w:rsidR="00D95533" w:rsidRPr="00C12696" w:rsidRDefault="008E7CA9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29E551C7" w14:textId="77777777" w:rsidR="00D95533" w:rsidRPr="00C12696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На изучение математики в 4 классе отводится 4 часа в неделю, всего 136 часов.</w:t>
      </w:r>
    </w:p>
    <w:p w14:paraId="5D7F0234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14:paraId="6C846698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2E60D007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53196B4B" w14:textId="77777777" w:rsidR="00D95533" w:rsidRPr="00C12696" w:rsidRDefault="008E7CA9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135F26B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Числа и величины</w:t>
      </w:r>
    </w:p>
    <w:p w14:paraId="5DA1A200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14:paraId="1CD0BD82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Величины: сравнение объектов по массе, длине, площади, вместимости.</w:t>
      </w:r>
    </w:p>
    <w:p w14:paraId="0F02E019" w14:textId="77777777" w:rsidR="00D95533" w:rsidRPr="00C12696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массы — центнер, тонна; соотношения между единицами массы.</w:t>
      </w:r>
    </w:p>
    <w:p w14:paraId="7C5BD793" w14:textId="77777777" w:rsidR="00D95533" w:rsidRPr="00C12696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времени (сутки, неделя, месяц, год, век), соотношение между ними.</w:t>
      </w:r>
    </w:p>
    <w:p w14:paraId="6A6A20F4" w14:textId="77777777" w:rsidR="00D95533" w:rsidRPr="00C12696" w:rsidRDefault="008E7CA9">
      <w:pPr>
        <w:autoSpaceDE w:val="0"/>
        <w:autoSpaceDN w:val="0"/>
        <w:spacing w:before="72" w:after="0" w:line="271" w:lineRule="auto"/>
        <w:ind w:right="432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14:paraId="047F28E8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Доля величины времени, массы, длины.</w:t>
      </w:r>
    </w:p>
    <w:p w14:paraId="1D50EDDA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Арифметические действия</w:t>
      </w:r>
    </w:p>
    <w:p w14:paraId="44C1860F" w14:textId="77777777" w:rsidR="00D95533" w:rsidRPr="00C12696" w:rsidRDefault="008E7CA9">
      <w:pPr>
        <w:autoSpaceDE w:val="0"/>
        <w:autoSpaceDN w:val="0"/>
        <w:spacing w:before="118" w:after="0" w:line="271" w:lineRule="auto"/>
        <w:ind w:right="576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14:paraId="4F40BA53" w14:textId="77777777" w:rsidR="00D95533" w:rsidRPr="00C12696" w:rsidRDefault="008E7CA9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14:paraId="0138E9EF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14:paraId="7F7318E3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Умножение и деление величины на однозначное число.</w:t>
      </w:r>
    </w:p>
    <w:p w14:paraId="7D8EBCF7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Текстовые задачи</w:t>
      </w:r>
    </w:p>
    <w:p w14:paraId="67F448E3" w14:textId="77777777" w:rsidR="00D95533" w:rsidRPr="00C12696" w:rsidRDefault="008E7CA9">
      <w:pPr>
        <w:autoSpaceDE w:val="0"/>
        <w:autoSpaceDN w:val="0"/>
        <w:spacing w:before="118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Работа с текстовой  задачей,  решение  которой 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14:paraId="219D21BB" w14:textId="77777777" w:rsidR="00D95533" w:rsidRPr="00C12696" w:rsidRDefault="008E7CA9">
      <w:pPr>
        <w:autoSpaceDE w:val="0"/>
        <w:autoSpaceDN w:val="0"/>
        <w:spacing w:before="50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14:paraId="2423C0AD" w14:textId="77777777" w:rsidR="00D95533" w:rsidRPr="00C12696" w:rsidRDefault="008E7CA9">
      <w:pPr>
        <w:autoSpaceDE w:val="0"/>
        <w:autoSpaceDN w:val="0"/>
        <w:spacing w:before="11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Наглядные представления о симметрии.</w:t>
      </w:r>
    </w:p>
    <w:p w14:paraId="0AA37A1A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</w:t>
      </w:r>
    </w:p>
    <w:p w14:paraId="3C8FF556" w14:textId="77777777" w:rsidR="00D95533" w:rsidRPr="00C12696" w:rsidRDefault="008E7CA9">
      <w:pPr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14:paraId="79C3BF6D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14:paraId="6593BAF9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Периметр, площадь фигуры, составленной из двух, трёх прямоугольников (квадратов).</w:t>
      </w:r>
    </w:p>
    <w:p w14:paraId="6F78BE64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2CFDAA" w14:textId="77777777" w:rsidR="00D95533" w:rsidRPr="00C12696" w:rsidRDefault="00D95533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lang w:val="ru-RU"/>
        </w:rPr>
      </w:pPr>
    </w:p>
    <w:p w14:paraId="070C15A3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Математическая информация</w:t>
      </w:r>
    </w:p>
    <w:p w14:paraId="75A6CE80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18" w:after="0" w:line="262" w:lineRule="auto"/>
        <w:ind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14:paraId="1B4CFEDC" w14:textId="77777777" w:rsidR="00D95533" w:rsidRPr="00C12696" w:rsidRDefault="008E7CA9">
      <w:pPr>
        <w:autoSpaceDE w:val="0"/>
        <w:autoSpaceDN w:val="0"/>
        <w:spacing w:before="70" w:after="0"/>
        <w:ind w:right="432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14:paraId="73DA0939" w14:textId="77777777" w:rsidR="00D95533" w:rsidRPr="00C12696" w:rsidRDefault="008E7CA9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Доступные электронные средства обучения, пособия, тренажёры, их использование под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ориентированные на детей младшего школьного возраста).</w:t>
      </w:r>
    </w:p>
    <w:p w14:paraId="0EA0BE9B" w14:textId="77777777" w:rsidR="00D95533" w:rsidRPr="00C12696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Алгоритмы решения учебных и практических задач.</w:t>
      </w:r>
    </w:p>
    <w:p w14:paraId="47BCED31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УЧЕБНЫЕ ДЕЙСТВИЯ</w:t>
      </w:r>
    </w:p>
    <w:p w14:paraId="35E44313" w14:textId="77777777" w:rsidR="00D95533" w:rsidRPr="00C12696" w:rsidRDefault="008E7CA9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14:paraId="10EDF451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4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ориентироваться в изученной математической терминологии, использовать её в высказываниях и рассуждениях;</w:t>
      </w:r>
    </w:p>
    <w:p w14:paraId="13C274AF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108"/>
        <w:jc w:val="both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 </w:t>
      </w:r>
    </w:p>
    <w:p w14:paraId="26032C53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обнаруживать модели изученных геометрических фигур в окружающем мире; </w:t>
      </w:r>
    </w:p>
    <w:p w14:paraId="62C84251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 </w:t>
      </w:r>
    </w:p>
    <w:p w14:paraId="37A51948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классифицировать объекты по 1 - 2 выбранным признакам; </w:t>
      </w:r>
    </w:p>
    <w:p w14:paraId="53C7C2A9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составлять модель математической задачи, проверять её соответствие условиям задачи; </w:t>
      </w:r>
    </w:p>
    <w:p w14:paraId="3183AFA0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14:paraId="23F56BFC" w14:textId="77777777" w:rsidR="00D95533" w:rsidRPr="00C12696" w:rsidRDefault="008E7CA9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Работа с информацией:</w:t>
      </w:r>
    </w:p>
    <w:p w14:paraId="193C7ABD" w14:textId="77777777" w:rsidR="00D95533" w:rsidRPr="00C12696" w:rsidRDefault="008E7CA9">
      <w:pPr>
        <w:autoSpaceDE w:val="0"/>
        <w:autoSpaceDN w:val="0"/>
        <w:spacing w:before="18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представлять информацию в разных формах; </w:t>
      </w:r>
    </w:p>
    <w:p w14:paraId="403D767B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14:paraId="10F73403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14:paraId="76931D12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математическую терминологию для записи решения предметной или практической задачи; </w:t>
      </w:r>
    </w:p>
    <w:p w14:paraId="04CF2E68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приводить примеры и контрпримеры для подтверждения/опровержения вывода, гипотезы; </w:t>
      </w:r>
    </w:p>
    <w:p w14:paraId="1B3410CB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конструировать, читать числовое выражение; </w:t>
      </w:r>
    </w:p>
    <w:p w14:paraId="3774FA63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описывать практическую ситуацию с использованием изученной терминологии; </w:t>
      </w:r>
    </w:p>
    <w:p w14:paraId="1DB67C1D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характеризовать математические объекты, явления и события с помощью изученных</w:t>
      </w:r>
    </w:p>
    <w:p w14:paraId="7CC41755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352" w:right="786" w:bottom="452" w:left="666" w:header="720" w:footer="720" w:gutter="0"/>
          <w:cols w:space="720" w:equalWidth="0">
            <w:col w:w="10448" w:space="0"/>
          </w:cols>
          <w:docGrid w:linePitch="360"/>
        </w:sectPr>
      </w:pPr>
    </w:p>
    <w:p w14:paraId="09C01DEE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2A48E54A" w14:textId="77777777" w:rsidR="00D95533" w:rsidRPr="00C12696" w:rsidRDefault="008E7CA9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величин; </w:t>
      </w:r>
    </w:p>
    <w:p w14:paraId="499119B4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составлять инструкцию, записывать рассуждение; </w:t>
      </w:r>
    </w:p>
    <w:p w14:paraId="5E93F5B7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инициировать обсуждение разных способов выполнения задания, поиск ошибок в решении.</w:t>
      </w:r>
    </w:p>
    <w:p w14:paraId="6D4659D3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14:paraId="3EF0E685" w14:textId="77777777" w:rsidR="00D95533" w:rsidRPr="00C12696" w:rsidRDefault="008E7CA9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 </w:t>
      </w:r>
    </w:p>
    <w:p w14:paraId="3AC84153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самостоятельно выполнять прикидку и оценку результата измерений; </w:t>
      </w:r>
    </w:p>
    <w:p w14:paraId="2F7EF228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находить, исправлять, прогнозировать трудности и ошибки и трудности в решении учебной задачи.</w:t>
      </w:r>
    </w:p>
    <w:p w14:paraId="341CBCAD" w14:textId="77777777" w:rsidR="00D95533" w:rsidRPr="00C12696" w:rsidRDefault="008E7CA9">
      <w:pPr>
        <w:autoSpaceDE w:val="0"/>
        <w:autoSpaceDN w:val="0"/>
        <w:spacing w:before="18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Совместная деятельность:</w:t>
      </w:r>
    </w:p>
    <w:p w14:paraId="4D7F1203" w14:textId="77777777" w:rsidR="00D95533" w:rsidRPr="00C12696" w:rsidRDefault="008E7CA9">
      <w:pPr>
        <w:autoSpaceDE w:val="0"/>
        <w:autoSpaceDN w:val="0"/>
        <w:spacing w:before="178" w:after="0"/>
        <w:ind w:left="24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 </w:t>
      </w:r>
    </w:p>
    <w:p w14:paraId="1EE2DCC7" w14:textId="77777777" w:rsidR="00D95533" w:rsidRPr="00C12696" w:rsidRDefault="008E7CA9">
      <w:pPr>
        <w:autoSpaceDE w:val="0"/>
        <w:autoSpaceDN w:val="0"/>
        <w:spacing w:before="190" w:after="0" w:line="281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14:paraId="003C700D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86" w:right="944" w:bottom="1440" w:left="846" w:header="720" w:footer="720" w:gutter="0"/>
          <w:cols w:space="720" w:equalWidth="0">
            <w:col w:w="10109" w:space="0"/>
          </w:cols>
          <w:docGrid w:linePitch="360"/>
        </w:sectPr>
      </w:pPr>
    </w:p>
    <w:p w14:paraId="29A34737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77EFCE10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45C1362C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048014A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14:paraId="05663C6B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3E2881C1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33069B63" w14:textId="77777777" w:rsidR="00D95533" w:rsidRPr="00C12696" w:rsidRDefault="008E7CA9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1F83E960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229CDB7F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769D65E2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0F5A8BA3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1FAB9B7F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15792238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632271F8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3B7B16B4" w14:textId="77777777" w:rsidR="00D95533" w:rsidRPr="00C12696" w:rsidRDefault="008E7CA9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МЕТАПРЕДМЕТНЫЕ РЕЗУЛЬТАТЫ</w:t>
      </w:r>
    </w:p>
    <w:p w14:paraId="7C22C889" w14:textId="77777777" w:rsidR="00D95533" w:rsidRPr="00C12696" w:rsidRDefault="008E7CA9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5D74251B" w14:textId="77777777" w:rsidR="00D95533" w:rsidRPr="00C12696" w:rsidRDefault="008E7CA9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14:paraId="4BC06808" w14:textId="77777777" w:rsidR="00D95533" w:rsidRPr="00C12696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Базовые логические действия:</w:t>
      </w:r>
    </w:p>
    <w:p w14:paraId="2F63D1F9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237B19D8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449B4BE2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14BB03D5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58EB6FA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Базовые исследовательские действия:</w:t>
      </w:r>
    </w:p>
    <w:p w14:paraId="2F0E824B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AA9392F" w14:textId="77777777" w:rsidR="00D95533" w:rsidRPr="00C12696" w:rsidRDefault="00D95533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lang w:val="ru-RU"/>
        </w:rPr>
      </w:pPr>
    </w:p>
    <w:p w14:paraId="290393EC" w14:textId="77777777" w:rsidR="00D95533" w:rsidRPr="00C12696" w:rsidRDefault="008E7CA9">
      <w:pPr>
        <w:autoSpaceDE w:val="0"/>
        <w:autoSpaceDN w:val="0"/>
        <w:spacing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094E8208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23DF1059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вариантов).</w:t>
      </w:r>
    </w:p>
    <w:p w14:paraId="3F82FCF3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Работа с информацией:</w:t>
      </w:r>
    </w:p>
    <w:p w14:paraId="1F2ECF38" w14:textId="77777777" w:rsidR="00D95533" w:rsidRPr="00C12696" w:rsidRDefault="008E7CA9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61D0621F" w14:textId="77777777" w:rsidR="00D95533" w:rsidRPr="00C12696" w:rsidRDefault="008E7CA9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125123BE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4DD4F9C1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7E7E30C2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14:paraId="4A2185E7" w14:textId="77777777" w:rsidR="00D95533" w:rsidRPr="00C12696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конструировать утверждения, проверять их истинность; строить логическое рассуждение;</w:t>
      </w:r>
    </w:p>
    <w:p w14:paraId="031AB97A" w14:textId="77777777" w:rsidR="00D95533" w:rsidRPr="00C12696" w:rsidRDefault="008E7CA9">
      <w:pPr>
        <w:autoSpaceDE w:val="0"/>
        <w:autoSpaceDN w:val="0"/>
        <w:spacing w:before="238" w:after="0" w:line="230" w:lineRule="auto"/>
        <w:jc w:val="center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334A2688" w14:textId="77777777" w:rsidR="00D95533" w:rsidRPr="00C12696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 ответ;</w:t>
      </w:r>
    </w:p>
    <w:p w14:paraId="3EB50580" w14:textId="77777777" w:rsidR="00D95533" w:rsidRPr="00C12696" w:rsidRDefault="008E7CA9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41A0E507" w14:textId="77777777" w:rsidR="00D95533" w:rsidRPr="00C12696" w:rsidRDefault="008E7CA9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547F1C1A" w14:textId="77777777" w:rsidR="00D95533" w:rsidRPr="00C12696" w:rsidRDefault="008E7CA9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2B65F421" w14:textId="77777777" w:rsidR="00D95533" w:rsidRPr="00C12696" w:rsidRDefault="008E7CA9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015351EF" w14:textId="77777777" w:rsidR="00D95533" w:rsidRPr="00C12696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составлять по аналогии;</w:t>
      </w:r>
    </w:p>
    <w:p w14:paraId="747AFD49" w14:textId="77777777" w:rsidR="00D95533" w:rsidRPr="00C12696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самостоятельно составлять тексты заданий, аналогичные типовым изученным.</w:t>
      </w:r>
    </w:p>
    <w:p w14:paraId="2D53D3F4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14:paraId="03F71561" w14:textId="77777777" w:rsidR="00D95533" w:rsidRPr="00C12696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Самоорганизация:</w:t>
      </w:r>
    </w:p>
    <w:p w14:paraId="38FBE6A2" w14:textId="77777777" w:rsidR="00D95533" w:rsidRPr="00C12696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32CB97C3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4789F58C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Самоконтроль:</w:t>
      </w:r>
    </w:p>
    <w:p w14:paraId="129DD04F" w14:textId="77777777" w:rsidR="00D95533" w:rsidRPr="00C12696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4B4D0F03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14:paraId="6645B549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1B48B180" w14:textId="77777777" w:rsidR="00D95533" w:rsidRPr="00C12696" w:rsidRDefault="00D95533">
      <w:pPr>
        <w:autoSpaceDE w:val="0"/>
        <w:autoSpaceDN w:val="0"/>
        <w:spacing w:after="144" w:line="220" w:lineRule="exact"/>
        <w:rPr>
          <w:rFonts w:ascii="Times New Roman" w:hAnsi="Times New Roman" w:cs="Times New Roman"/>
          <w:lang w:val="ru-RU"/>
        </w:rPr>
      </w:pPr>
    </w:p>
    <w:p w14:paraId="4ECE3844" w14:textId="77777777" w:rsidR="00D95533" w:rsidRPr="00C12696" w:rsidRDefault="008E7CA9">
      <w:pPr>
        <w:autoSpaceDE w:val="0"/>
        <w:autoSpaceDN w:val="0"/>
        <w:spacing w:after="0" w:line="262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58516E74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Самооценка:</w:t>
      </w:r>
    </w:p>
    <w:p w14:paraId="47074B9B" w14:textId="77777777" w:rsidR="00D95533" w:rsidRPr="00C12696" w:rsidRDefault="008E7CA9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7DEC4F9F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14:paraId="6DB7908D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14:paraId="363172ED" w14:textId="77777777" w:rsidR="00D95533" w:rsidRPr="00C12696" w:rsidRDefault="008E7CA9">
      <w:pPr>
        <w:autoSpaceDE w:val="0"/>
        <w:autoSpaceDN w:val="0"/>
        <w:spacing w:before="18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2212B1C3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14:paraId="423A3A24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4ED548AD" w14:textId="77777777" w:rsidR="00D95533" w:rsidRPr="00C12696" w:rsidRDefault="008E7CA9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14:paraId="6751E744" w14:textId="77777777" w:rsidR="00D95533" w:rsidRPr="00C12696" w:rsidRDefault="008E7CA9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в 4 классе обучающийся научится:</w:t>
      </w:r>
    </w:p>
    <w:p w14:paraId="4C22146A" w14:textId="77777777" w:rsidR="00D95533" w:rsidRPr="00C12696" w:rsidRDefault="008E7CA9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читать, записывать, сравнивать, упорядочивать многозначные числа; </w:t>
      </w:r>
    </w:p>
    <w:p w14:paraId="5275F1E3" w14:textId="77777777" w:rsidR="00D95533" w:rsidRPr="00C12696" w:rsidRDefault="008E7CA9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число большее/меньшее данного числа на заданное число, в заданное число раз; </w:t>
      </w:r>
    </w:p>
    <w:p w14:paraId="11CD60F8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арифметические действия: сложение и вычитание с многозначными числами письменно (в пределах 100 - устно); </w:t>
      </w:r>
    </w:p>
    <w:p w14:paraId="0F0DB2DC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умножение и деление многозначного числа на однозначное, двузначное число письменно (в пределах 100 - устно); </w:t>
      </w:r>
    </w:p>
    <w:p w14:paraId="1B934E35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 </w:t>
      </w:r>
    </w:p>
    <w:p w14:paraId="7D2C0823" w14:textId="77777777" w:rsidR="00D95533" w:rsidRPr="00C12696" w:rsidRDefault="008E7CA9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при вычислениях изученные свойства арифметических действий; </w:t>
      </w:r>
    </w:p>
    <w:p w14:paraId="1D413275" w14:textId="77777777" w:rsidR="00D95533" w:rsidRPr="00C12696" w:rsidRDefault="008E7CA9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прикидку результата вычислений; </w:t>
      </w:r>
    </w:p>
    <w:p w14:paraId="69398333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осуществлять проверку полученного результата по критериям: достоверность (реальность), соответствие правилу/алгоритму, а также с помощью калькулятора; </w:t>
      </w:r>
    </w:p>
    <w:p w14:paraId="5E6B2D6B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долю величины, величину по ее доле; находить неизвестный компонент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арифметического действия; использовать единицы величин для при решении задач (длина, масса, время, вместимость, стоимость, площадь, скорость); </w:t>
      </w:r>
    </w:p>
    <w:p w14:paraId="50BA3F4E" w14:textId="77777777" w:rsidR="00D95533" w:rsidRPr="00C12696" w:rsidRDefault="008E7CA9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 </w:t>
      </w:r>
    </w:p>
    <w:p w14:paraId="141B8096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</w:t>
      </w:r>
    </w:p>
    <w:p w14:paraId="7E20A785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364" w:right="740" w:bottom="31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45C79FE3" w14:textId="77777777" w:rsidR="00D95533" w:rsidRPr="00C12696" w:rsidRDefault="00D95533">
      <w:pPr>
        <w:autoSpaceDE w:val="0"/>
        <w:autoSpaceDN w:val="0"/>
        <w:spacing w:after="72" w:line="220" w:lineRule="exact"/>
        <w:rPr>
          <w:rFonts w:ascii="Times New Roman" w:hAnsi="Times New Roman" w:cs="Times New Roman"/>
          <w:lang w:val="ru-RU"/>
        </w:rPr>
      </w:pPr>
    </w:p>
    <w:p w14:paraId="164DAA00" w14:textId="77777777" w:rsidR="00D95533" w:rsidRPr="00C12696" w:rsidRDefault="008E7CA9">
      <w:pPr>
        <w:autoSpaceDE w:val="0"/>
        <w:autoSpaceDN w:val="0"/>
        <w:spacing w:after="0" w:line="262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</w:t>
      </w:r>
    </w:p>
    <w:p w14:paraId="3C7F7002" w14:textId="77777777" w:rsidR="00D95533" w:rsidRPr="00C12696" w:rsidRDefault="008E7CA9">
      <w:pPr>
        <w:autoSpaceDE w:val="0"/>
        <w:autoSpaceDN w:val="0"/>
        <w:spacing w:before="190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определять с помощью измерительных сосудов вместимость; выполнять прикидку и оценку результата измерений; </w:t>
      </w:r>
    </w:p>
    <w:p w14:paraId="7FF8C46E" w14:textId="77777777" w:rsidR="00D95533" w:rsidRPr="00C12696" w:rsidRDefault="008E7CA9">
      <w:pPr>
        <w:autoSpaceDE w:val="0"/>
        <w:autoSpaceDN w:val="0"/>
        <w:spacing w:before="190" w:after="0"/>
        <w:ind w:right="43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 </w:t>
      </w:r>
    </w:p>
    <w:p w14:paraId="0594A9A6" w14:textId="77777777" w:rsidR="00D95533" w:rsidRPr="00C12696" w:rsidRDefault="008E7CA9">
      <w:pPr>
        <w:autoSpaceDE w:val="0"/>
        <w:autoSpaceDN w:val="0"/>
        <w:spacing w:before="190" w:after="0" w:line="278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 </w:t>
      </w:r>
    </w:p>
    <w:p w14:paraId="333CF82F" w14:textId="77777777" w:rsidR="00D95533" w:rsidRPr="00C12696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различать, называть геометрические фигуры: окружность, круг; изображать с помощью циркуля и линейки окружность заданного радиуса; </w:t>
      </w:r>
    </w:p>
    <w:p w14:paraId="4509E35D" w14:textId="77777777" w:rsidR="00D95533" w:rsidRPr="00C12696" w:rsidRDefault="008E7CA9">
      <w:pPr>
        <w:autoSpaceDE w:val="0"/>
        <w:autoSpaceDN w:val="0"/>
        <w:spacing w:before="190" w:after="0" w:line="262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различать изображения простейших пространственных фигур: шара, куба, цилиндра, конуса, пирамиды; </w:t>
      </w:r>
    </w:p>
    <w:p w14:paraId="27643AC8" w14:textId="77777777" w:rsidR="00D95533" w:rsidRPr="00C12696" w:rsidRDefault="008E7CA9">
      <w:pPr>
        <w:autoSpaceDE w:val="0"/>
        <w:autoSpaceDN w:val="0"/>
        <w:spacing w:before="190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распознавать в простейших случаях проекции предметов окружающего мира на плоскость (пол, стену); </w:t>
      </w:r>
    </w:p>
    <w:p w14:paraId="4B2FD5E2" w14:textId="77777777" w:rsidR="00D95533" w:rsidRPr="00C12696" w:rsidRDefault="008E7CA9">
      <w:pPr>
        <w:autoSpaceDE w:val="0"/>
        <w:autoSpaceDN w:val="0"/>
        <w:spacing w:before="190" w:after="0" w:line="271" w:lineRule="auto"/>
        <w:ind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 </w:t>
      </w:r>
    </w:p>
    <w:p w14:paraId="052D2708" w14:textId="77777777" w:rsidR="00D95533" w:rsidRPr="00C12696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утверждения; приводить пример, контрпример; </w:t>
      </w:r>
    </w:p>
    <w:p w14:paraId="303F0EE9" w14:textId="77777777" w:rsidR="00D95533" w:rsidRPr="00C12696" w:rsidRDefault="008E7CA9">
      <w:pPr>
        <w:autoSpaceDE w:val="0"/>
        <w:autoSpaceDN w:val="0"/>
        <w:spacing w:before="190" w:after="0" w:line="271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формулировать утверждение (вывод), строить логические рассуждения (одно/двухшаговые) с использованием изученных связок; классифицировать объекты по заданным/самостоятельно установленным одному, двум признакам; </w:t>
      </w:r>
    </w:p>
    <w:p w14:paraId="7E2BD28A" w14:textId="77777777" w:rsidR="00D95533" w:rsidRPr="00C12696" w:rsidRDefault="008E7CA9">
      <w:pPr>
        <w:autoSpaceDE w:val="0"/>
        <w:autoSpaceDN w:val="0"/>
        <w:spacing w:before="190" w:after="0" w:line="278" w:lineRule="auto"/>
        <w:ind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 </w:t>
      </w:r>
    </w:p>
    <w:p w14:paraId="7238E66D" w14:textId="77777777" w:rsidR="00D95533" w:rsidRPr="00C12696" w:rsidRDefault="008E7CA9">
      <w:pPr>
        <w:autoSpaceDE w:val="0"/>
        <w:autoSpaceDN w:val="0"/>
        <w:spacing w:before="190" w:after="0" w:line="271" w:lineRule="auto"/>
        <w:ind w:right="115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 </w:t>
      </w:r>
    </w:p>
    <w:p w14:paraId="0BECCBD4" w14:textId="77777777" w:rsidR="00D95533" w:rsidRPr="00C12696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дополнять алгоритм, упорядочивать шаги алгоритма; выбирать рациональное решение; составлять модель текстовой задачи, числовое выражение; </w:t>
      </w:r>
    </w:p>
    <w:p w14:paraId="16542A9B" w14:textId="77777777" w:rsidR="00D95533" w:rsidRPr="00C12696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 ход решения математической задачи; </w:t>
      </w:r>
    </w:p>
    <w:p w14:paraId="35F344B1" w14:textId="77777777" w:rsidR="00D95533" w:rsidRPr="00C12696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 все верные решения задачи из предложенных.</w:t>
      </w:r>
    </w:p>
    <w:p w14:paraId="509EFF9C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2" w:right="794" w:bottom="1104" w:left="1086" w:header="720" w:footer="720" w:gutter="0"/>
          <w:cols w:space="720" w:equalWidth="0">
            <w:col w:w="10019" w:space="0"/>
          </w:cols>
          <w:docGrid w:linePitch="360"/>
        </w:sectPr>
      </w:pPr>
    </w:p>
    <w:p w14:paraId="7EC0DE2F" w14:textId="77777777" w:rsidR="00D95533" w:rsidRPr="00C12696" w:rsidRDefault="00D95533">
      <w:pPr>
        <w:autoSpaceDE w:val="0"/>
        <w:autoSpaceDN w:val="0"/>
        <w:spacing w:after="64" w:line="220" w:lineRule="exact"/>
        <w:rPr>
          <w:rFonts w:ascii="Times New Roman" w:hAnsi="Times New Roman" w:cs="Times New Roman"/>
          <w:lang w:val="ru-RU"/>
        </w:rPr>
      </w:pPr>
    </w:p>
    <w:p w14:paraId="48189B19" w14:textId="77777777" w:rsidR="00D95533" w:rsidRPr="00C12696" w:rsidRDefault="008E7CA9">
      <w:pPr>
        <w:autoSpaceDE w:val="0"/>
        <w:autoSpaceDN w:val="0"/>
        <w:spacing w:after="666" w:line="233" w:lineRule="auto"/>
        <w:rPr>
          <w:rFonts w:ascii="Times New Roman" w:hAnsi="Times New Roman" w:cs="Times New Roman"/>
        </w:rPr>
      </w:pPr>
      <w:r w:rsidRPr="00C12696">
        <w:rPr>
          <w:rFonts w:ascii="Times New Roman" w:eastAsia="Times New Roman" w:hAnsi="Times New Roman" w:cs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0647A8BC" w14:textId="7777777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2E8D1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№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A98DB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6D80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9A563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Дата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A8694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9BDC5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21EE3" w14:textId="77777777" w:rsidR="00D95533" w:rsidRPr="00C12696" w:rsidRDefault="008E7CA9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(цифровые)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D95533" w:rsidRPr="00C12696" w14:paraId="05E8E693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620E59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7150C5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7B682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15C97" w14:textId="3DD131A7" w:rsidR="00D95533" w:rsidRPr="00E35362" w:rsidRDefault="00A16412" w:rsidP="0093083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Те</w:t>
            </w:r>
            <w:r w:rsidR="0093083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кущий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 w:rsidR="00E3536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контроль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9CBA6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F065B0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1DEC61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A62B3E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79B8FC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4B862EC4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37DE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1.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D95533" w:rsidRPr="000046AC" w14:paraId="6E048E74" w14:textId="77777777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CFD5A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051F7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55CB4" w14:textId="77777777" w:rsidR="00D95533" w:rsidRPr="00C95CA6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2357D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ADCEC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9FB6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ED566" w14:textId="77777777" w:rsidR="00D95533" w:rsidRPr="00C12696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многозначных чисел, характеристика классов и разрядов многозначного числа;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формулирование и проверка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истинности утверждения о числе. Запись числа,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обладающего заданным свойством. Называние и объяснение свойств числа: чётное/нечётное, круглое, трёх- (четырёх-, пяти-, шести-) значное; ведение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математических записей;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Упорядочение многозначных чисел. Классификация чисел по одному-двум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основаниям. Запись общего свойства группы чисел; определять последовательность учебных действий; осуществлять совместный контроль и оценку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выполняемых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D4CE5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BD8CA" w14:textId="77777777" w:rsidR="00957585" w:rsidRPr="00C12696" w:rsidRDefault="000046AC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1289C64" w14:textId="77777777" w:rsidR="00D95533" w:rsidRPr="00C12696" w:rsidRDefault="000046AC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D95533" w:rsidRPr="000046AC" w14:paraId="584E75A6" w14:textId="77777777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9E81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955DB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Число, большее или меньшее данного числа на  заданное число разрядных единиц, в заданное число раз.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F7F6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8AD1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587F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D566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7D706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формулирование и проверка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истинности утверждения о числе. Запись числа,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обладающего заданным свойством. Называние и объяснение свойств числа: чётное/нечётное, круглое, трёх- (четырёх-, пяти-, шести-) значное; ведение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математических записей;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Упорядочение многозначных чисел. Классификация чисел по одному-двум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основаниям. Запись общего свойства группы чисел; 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осуществление совместного контроля и оценку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выполняемых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0F0D2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9ADA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098930E" w14:textId="77777777" w:rsidR="00D95533" w:rsidRPr="00C12696" w:rsidRDefault="000046AC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5043AEB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E552C81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2" w:right="640" w:bottom="97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4991041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06EA3AAF" w14:textId="77777777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15AB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1F4C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Свойства многозначного числа.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91989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59E6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A6BD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73D0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D9C19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A4166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BC97C" w14:textId="77777777" w:rsidR="00957585" w:rsidRPr="00C12696" w:rsidRDefault="000046AC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6CDD754F" w14:textId="77777777" w:rsidR="00D95533" w:rsidRPr="00C12696" w:rsidRDefault="000046AC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2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C12696" w14:paraId="14A73403" w14:textId="77777777">
        <w:trPr>
          <w:trHeight w:hRule="exact" w:val="22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9FD1A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FAAC1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Дополнение числа до  заданного круглого числа.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6A5E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8399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5E3B7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DD47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CFC8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F8C79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CCCDB" w14:textId="77777777" w:rsidR="00957585" w:rsidRPr="00F27BA7" w:rsidRDefault="000046AC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1FBD1A9" w14:textId="77777777" w:rsidR="00D95533" w:rsidRPr="00F27BA7" w:rsidRDefault="000046AC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2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25F3247D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314F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8BC5F" w14:textId="77777777" w:rsidR="00D95533" w:rsidRPr="00C1269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F649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4DCFDD7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BA041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2.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D95533" w:rsidRPr="00C12696" w14:paraId="2D8430FC" w14:textId="77777777">
        <w:trPr>
          <w:trHeight w:hRule="exact" w:val="186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F0D65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B142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A1B74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BE8E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22BB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346B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BFE3E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579B9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B88F3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3541847B" w14:textId="77777777" w:rsidR="00D95533" w:rsidRPr="00F27BA7" w:rsidRDefault="000046AC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3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3580645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22F54CED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794DAFE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26C395EA" w14:textId="77777777">
        <w:trPr>
          <w:trHeight w:hRule="exact" w:val="43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2134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A2578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Единицы массы — центнер, тонна; соотношения между единицами массы.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C398C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8783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9A7D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870F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2A4B9" w14:textId="77777777" w:rsidR="00D95533" w:rsidRPr="00C12696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сравнение величин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выполнение действий (увеличение/уменьшение на/в) с величинами;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623C0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64EBA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42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5146DE1B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4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4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4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4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0046AC" w14:paraId="15485EFB" w14:textId="77777777">
        <w:trPr>
          <w:trHeight w:hRule="exact" w:val="24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AFF42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F6B3C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Единицы времени (сутки, неделя, месяц, год, век), соотношение между ними.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Календарь.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191A0" w14:textId="77777777" w:rsidR="00D95533" w:rsidRPr="00C95CA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C5CC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FF3D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B77A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8DEC8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79E8F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AB030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9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255EBEA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5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4707709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3993626C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6338E04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0046AC" w14:paraId="65DC1BF1" w14:textId="77777777">
        <w:trPr>
          <w:trHeight w:hRule="exact" w:val="45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C25E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76284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Единицы длины (миллиметр, сантиметр, дециметр, метр, километр), площади (квадратный метр, квадратный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дециметр, квадратный сантиметр), вместимости (литр), скорости (километры в  час, метры в  минуту, метры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секунду); соотношение между единицами в 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B39FE" w14:textId="77777777" w:rsidR="00D95533" w:rsidRPr="00C95CA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CAF86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670E3" w14:textId="77777777" w:rsidR="00D95533" w:rsidRPr="00C12696" w:rsidRDefault="00D9553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579B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A9B92" w14:textId="77777777" w:rsidR="00D95533" w:rsidRPr="00C12696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сравнение величин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выполнение действий (увеличение/уменьшение на/в) с величинами;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Выбор и использование соответствующей ситуации единицы измерения. Нахождение доли величины на основе содержательного смысла;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записи: запись в виде равенства (неравенства) результата разностного, кратного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сравнения величин, увеличения/уменьшения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значения величины в несколько раз;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F1E30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5CB5C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8783E8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5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6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6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33AD233B" w14:textId="77777777" w:rsidTr="00957585">
        <w:trPr>
          <w:trHeight w:hRule="exact" w:val="167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8E36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829F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Доля величины времени, массы, длины.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E391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07A0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6162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C346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223CA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98"/>
              <w:jc w:val="both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Выбор и использование соответствующей ситуации единицы измерения.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Нахождение доли величины на основе содержательного смысла;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3B8DB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74D14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6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A64AF7C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6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6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6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6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67CB8D39" w14:textId="77777777">
        <w:trPr>
          <w:trHeight w:hRule="exact" w:val="350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D599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2B073" w14:textId="77777777" w:rsidR="00D95533" w:rsidRPr="00C1269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8074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1B41AC2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5B587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3.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D95533" w:rsidRPr="000046AC" w14:paraId="3D3171A6" w14:textId="77777777">
        <w:trPr>
          <w:trHeight w:hRule="exact" w:val="34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5F8C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6F038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A7814" w14:textId="77777777" w:rsidR="00D95533" w:rsidRPr="00C95CA6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D41AD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D5C5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C8C4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EB113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BF69A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03D78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D032865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7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CE1C7AB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6CB5C735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4A81F2A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0046AC" w14:paraId="4571FC35" w14:textId="77777777">
        <w:trPr>
          <w:trHeight w:hRule="exact" w:val="58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038B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DAA7D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2529A" w14:textId="77777777" w:rsidR="00D95533" w:rsidRPr="00C95CA6" w:rsidRDefault="00A33F99" w:rsidP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7CBF0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7A8E7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7834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42112" w14:textId="77777777" w:rsidR="00D95533" w:rsidRPr="00C12696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Алгоритмы письменных вычислений;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Применение приёмов устных вычислений,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основанных на знании свойств арифметических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действий и состава числа;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правильности нахождения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числового выражения (с опорой на правила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установления порядка действий, алгоритмы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выполнения арифметических действий, прикидку результата);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приведение примеров,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иллюстрирующих смысл и ход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действий, свойства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5870E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B03EB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012346D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7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8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8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8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8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18CF12E4" w14:textId="77777777">
        <w:trPr>
          <w:trHeight w:hRule="exact" w:val="24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56973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B45B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Умножение/деление на 10, 100,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DFDE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370B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92EB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13E4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FEF6F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Умножение и деление круглых чисел (в том числе на 10, 100, 1000);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38B0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876BB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8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1FBFB6A8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8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8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8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00FC0E41" w14:textId="77777777">
        <w:trPr>
          <w:trHeight w:hRule="exact" w:val="20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46FB8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EDD35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8FB4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D393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821E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9AD1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2A6E6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приведение примеров,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иллюстрирующих смысл и ход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действий, свойства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980FA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5ABDF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9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41F5491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9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9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9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60BB8357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14AA957F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F35F5DC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2"/>
        <w:gridCol w:w="1142"/>
        <w:gridCol w:w="806"/>
        <w:gridCol w:w="3758"/>
        <w:gridCol w:w="1236"/>
        <w:gridCol w:w="1902"/>
      </w:tblGrid>
      <w:tr w:rsidR="00D95533" w:rsidRPr="00C12696" w14:paraId="7F0FD3AF" w14:textId="77777777" w:rsidTr="00387441">
        <w:trPr>
          <w:trHeight w:hRule="exact" w:val="171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5F921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3125F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Поиск значения числового выражения, содержащего несколько действий в 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4A6D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2831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CE20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EF0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89F48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Поиск значения числового выражения, содержащего 3—4 действия (со скобками, без скобок);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Наблюдение: примеры рациональных вычислений.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Использование свойств арифметических действий для удобства вычислений;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35431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196C5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9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3C1DB88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9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0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0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0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0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0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0046AC" w14:paraId="2E39860E" w14:textId="77777777" w:rsidTr="00387441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8D444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3F990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Про</w:t>
            </w:r>
            <w:r w:rsidR="00A33F9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верка результата вычислений, в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том числе с  помощью калькулятора.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9E060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1C5A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7639E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56BB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2BBC7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парах/группах. Применение разных способов проверки правильности вычислений.</w:t>
            </w:r>
          </w:p>
          <w:p w14:paraId="1B8A88C7" w14:textId="77777777" w:rsidR="00D95533" w:rsidRPr="00C12696" w:rsidRDefault="008E7CA9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калькулятора для практических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расчётов;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Прикидка и оценка результатов вычисления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(реальность ответа, прикидка, последняя цифра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результата, обратное действие, использование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калькулятора);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DF8B6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B1D5C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6121195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0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0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0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1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3D9F8786" w14:textId="77777777" w:rsidTr="00387441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8838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BA877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Равенство, содержащее неизвестный компонент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арифметического действия: запись, нахождение неизвестного компонента.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ABAF7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3787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2167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4E95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7753D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Использование букв для обозначения чисел,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94A19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C8FF9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12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105C3D12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11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1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1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1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1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1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0046AC" w14:paraId="0387875C" w14:textId="77777777" w:rsidTr="00387441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EEB0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3.8.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C6DF3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Умножение и деление величины на однозначное число.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2D26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E8C10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0292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7101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00250" w14:textId="77777777" w:rsidR="00D95533" w:rsidRPr="00C12696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5A25D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8175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9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68D3DC5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2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477344" w:rsidRPr="00C12696" w14:paraId="54D4A0AE" w14:textId="77777777" w:rsidTr="00387441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09145" w14:textId="77777777" w:rsidR="00477344" w:rsidRPr="00C12696" w:rsidRDefault="004773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1A40F" w14:textId="77777777" w:rsidR="00477344" w:rsidRPr="00477344" w:rsidRDefault="00A33F9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51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EFC2CB" w14:textId="77777777" w:rsidR="00477344" w:rsidRPr="00C12696" w:rsidRDefault="004773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10C7FA" w14:textId="77777777" w:rsidR="00477344" w:rsidRPr="00C12696" w:rsidRDefault="00477344">
            <w:pPr>
              <w:rPr>
                <w:rFonts w:ascii="Times New Roman" w:hAnsi="Times New Roman" w:cs="Times New Roman"/>
              </w:rPr>
            </w:pPr>
          </w:p>
        </w:tc>
      </w:tr>
      <w:tr w:rsidR="00477344" w:rsidRPr="00C12696" w14:paraId="3433403E" w14:textId="77777777" w:rsidTr="0093083E">
        <w:trPr>
          <w:trHeight w:hRule="exact" w:val="32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50B66" w14:textId="77777777" w:rsidR="00477344" w:rsidRPr="00C12696" w:rsidRDefault="00477344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4.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</w:tbl>
    <w:p w14:paraId="2D344B7D" w14:textId="77777777" w:rsidR="00477344" w:rsidRDefault="00477344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0" w:type="auto"/>
        <w:tblInd w:w="11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477344" w14:paraId="3121AF32" w14:textId="77777777" w:rsidTr="00477344">
        <w:tc>
          <w:tcPr>
            <w:tcW w:w="324" w:type="dxa"/>
          </w:tcPr>
          <w:p w14:paraId="4A40C065" w14:textId="77777777" w:rsidR="00477344" w:rsidRDefault="00477344">
            <w:pPr>
              <w:autoSpaceDE w:val="0"/>
              <w:autoSpaceDN w:val="0"/>
              <w:spacing w:after="0" w:line="14" w:lineRule="exact"/>
              <w:rPr>
                <w:rFonts w:ascii="Times New Roman" w:hAnsi="Times New Roman" w:cs="Times New Roman"/>
              </w:rPr>
            </w:pPr>
          </w:p>
        </w:tc>
      </w:tr>
    </w:tbl>
    <w:p w14:paraId="744AD618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0046AC" w14:paraId="02812041" w14:textId="77777777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45B1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663E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Работа с текстовой задачей, решение которой содержит 2—3 действия: анализ, представление на  модели; планирование и запись решения; проверка решения и ответа.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711FE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A2353" w14:textId="77777777" w:rsidR="00D95533" w:rsidRPr="00E35362" w:rsidRDefault="00536EB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A102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987D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C6838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арифметическим способом задач в 2—3 действия. Комментирование этапов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6F985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F409A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67E3342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2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0046AC" w14:paraId="39D57306" w14:textId="77777777">
        <w:trPr>
          <w:trHeight w:hRule="exact" w:val="30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F16B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4.2.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70754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Анализ зависимостей, характеризующих процессы: движения (скорость, время, пройденный путь),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410FB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580A1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4787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DDD6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4459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арифметическим способом задач в 2—3 действия. Комментирование этапов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D6A2D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F080E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384D469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3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3350DBCB" w14:textId="77777777">
        <w:trPr>
          <w:trHeight w:hRule="exact" w:val="22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A6D78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66897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Задачи на установление времени (начало, продолжительность и окончание события), расчёта количества, расхода,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изменения.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7341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5F18E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0ABF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1818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3531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6750A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4CD83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4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7BCDC01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14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4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4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4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4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4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00CD4E3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474FCFA6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BDDDC35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0046AC" w14:paraId="0D0DDF7B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5D35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994A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Задачи на нахождение доли величины, величины по её доле.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7F77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EAB83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69B6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49DF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C63D2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Практическая работа: нахождение доли величины, величины по её доле;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E4288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B540A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4F3EE68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4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4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0046AC" w14:paraId="5429180D" w14:textId="77777777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32109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74EA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Разные способы решения некоторых видов изученных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23F1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AC26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09E9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1EBE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35128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D68BD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7E237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F6E43BA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5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6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7A04ADBB" w14:textId="77777777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C90A0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52529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F8A5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AC33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FAA6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9560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67394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Разные записи решения одной и той же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CEC94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CAE40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6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3E05A7D7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16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6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6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6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1A339041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9DBD7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3992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7430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0046AC" w14:paraId="5EB493E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1DB3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D95533" w:rsidRPr="000046AC" w14:paraId="3D7B44E9" w14:textId="77777777">
        <w:trPr>
          <w:trHeight w:hRule="exact" w:val="27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A7EC6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E4FD0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Наглядные представления о симметрии. Ось симметрии фигуры.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Фигуры, имеющие ось симметрии.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8CF42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3D1A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E896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9DB7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4E368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4E6B3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3134E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6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8486C9A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6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D0F66E0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2EA7D1D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6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8CE7DED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0046AC" w14:paraId="2D11A2D2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1D65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9DC39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224C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A280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F96A6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337E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51580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Изображение геометрических фигур с заданными свойствами;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6B554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72B95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7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84FEBAF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7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0046AC" w14:paraId="02CE1F02" w14:textId="77777777">
        <w:trPr>
          <w:trHeight w:hRule="exact" w:val="27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00AB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7B957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Построение изученных геометрических фигур с  помощью линейки, угольника, циркуля.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E148C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725D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26611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27B4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06296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и проверка истинности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утверждений о значениях геометрических величин;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Изображение геометрических фигур с заданными свойствами;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различение, называние фигур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2B768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30359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2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C453C3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8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0046AC" w14:paraId="45CE6C94" w14:textId="77777777">
        <w:trPr>
          <w:trHeight w:hRule="exact" w:val="417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847EC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C0B6A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EDAD2" w14:textId="77777777" w:rsidR="00D95533" w:rsidRPr="00E35362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D60B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314D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3017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BD6855" w14:textId="77777777" w:rsidR="00D95533" w:rsidRPr="00C12696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площади и способах её нахождения; Формулирование и проверка истинности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утверждений о значениях геометрических величин; Учебный диалог: различение, называние фигур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классификацию геометрических фигур по одному-двум основаниям;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размеров в окружающем и на чертеже на глаз и с помощью измерительных приборов;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8872E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6C4C1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9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3F7002C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9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B284661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7320BE31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A2D5E87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0046AC" w14:paraId="23B15AA3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03D48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BBDA3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Конструирование: разбиение фигуры на прямоугольники (квадраты), составление фигур из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прямоугольников/квадратов.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6DED2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EF88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03B0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4CD5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54D22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размеров в окружающем и на чертеже на глаз и с помощью измерительных приборов;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CC760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Зачет;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864A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9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1D1AB9C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9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0046AC" w14:paraId="1C3DAFEB" w14:textId="77777777">
        <w:trPr>
          <w:trHeight w:hRule="exact" w:val="36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EE652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6C018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Периметр, площадь фигуры, составленной из  двух-трёх прямоугольников (квадратов)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40634" w14:textId="77777777" w:rsidR="00D95533" w:rsidRPr="00E3536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EB62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FF2E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5785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7140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площади и способах её нахождения;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нахождение площади фигуры, составленной из прямоугольников (квадратов),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однородных величин, использование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свойств прямоугольника и квадрата для решения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различение, называние фигур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70EC7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ECCC6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F2291BB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0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22A27668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27CF4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0410E" w14:textId="77777777" w:rsidR="00D95533" w:rsidRPr="00E3536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C9A9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5818B00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5436E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6.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D95533" w:rsidRPr="000046AC" w14:paraId="68FD1CEE" w14:textId="77777777">
        <w:trPr>
          <w:trHeight w:hRule="exact" w:val="23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5A09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E5C22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Работа с утверждениями: конструирование, проверка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истинности; составление и проверка логических рассуждений при решении задач.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Примеры и контрпримеры.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13C52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09E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DB7E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57EA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87CB2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комментирование с использованием математической терминологии; Математическая характеристика предлагаемой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житейской ситуации;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для поиска числовых характеристик, математических отношений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зависимостей (последовательность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продолжительность событий, положение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пространстве, формы и размеры);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4A310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073F5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5ED3AFF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1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14BBD90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61B414C1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97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48D08FA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0046AC" w14:paraId="16726B6B" w14:textId="77777777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E48FE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320DF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Данные о реальных процессах и явлениях окружающего мира, представленные на столбчатых диаграммах, схемах,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таблицах, текстах.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0FABB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FAB2E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6D5FB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ABE8F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4D2A1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для поиска числовых характеристик, математических отношений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зависимостей (последовательность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продолжительность событий, положение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пространстве, формы и размеры);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записи. Представление информации в предложенной или самостоятельно выбранной форме. Установление истинности заданных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самостоятельно составленных утверждений;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простейших шкал и измерительных приборов.;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представление,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вывода относительно данных,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представленных в табличной форме (на диаграмме, схеме, другой модели);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112DF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DF18A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D4836FD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1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0046AC" w14:paraId="584E6E07" w14:textId="77777777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FA3B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96885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436"/>
              <w:jc w:val="both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Сбор математических данных о  заданном объекте (числе, величине, геометрической фигуре).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Поиск информации в справочной литературе, сети Интернет.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B8E81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6E30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12AA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F67E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2953C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обсуждение ситуаций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использования примеров и контрпримеров;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сбора данных о заданном объекте (числе, величине, геометрической фигуре);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безопасной работы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40A19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418C0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2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F367C61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2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3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42C7353F" w14:textId="77777777" w:rsidTr="00957585">
        <w:trPr>
          <w:trHeight w:hRule="exact" w:val="178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FE5B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DBD1B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Запись информации в  предложенной таблице, на  столбчатой диаграмме.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CA42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42D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BD1D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D9F0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B011F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записи. Представление информации в предложенной или самостоятельно выбранной форме. Установление истинности заданных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самостоятельно составленных утверждений;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6EEFB" w14:textId="77777777" w:rsidR="00D95533" w:rsidRPr="00C12696" w:rsidRDefault="008E7CA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B0299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3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7FDFAB9A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23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3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3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3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0046AC" w14:paraId="26A01382" w14:textId="77777777" w:rsidTr="00957585">
        <w:trPr>
          <w:trHeight w:hRule="exact" w:val="155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286EE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F3885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Доступные электронные средства обучения, пособия, их использование под  руководством педагога и самостоятельно.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81B0F" w14:textId="77777777" w:rsidR="00D95533" w:rsidRPr="00E3536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2F90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733DE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D8E5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A460C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учебные задачи с точными и приближёнными данными, доступными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средствами обучения, пособиями; Применение правил безопасной работы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DF4CD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55064" w14:textId="77777777" w:rsidR="00957585" w:rsidRPr="00C12696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2D9BFCD" w14:textId="77777777" w:rsidR="00D95533" w:rsidRPr="00C12696" w:rsidRDefault="000046AC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3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4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4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4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1EA1C39A" w14:textId="77777777" w:rsidTr="00957585">
        <w:trPr>
          <w:trHeight w:hRule="exact" w:val="169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93BC4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6AA5D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Правила безопасной работы с  электронными источниками информации.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29BAA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6F3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8B1F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06B0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6057D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безопасной работы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решение комбинаторных и логических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D7D7B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38EE8" w14:textId="77777777" w:rsidR="00957585" w:rsidRPr="00F27BA7" w:rsidRDefault="000046A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4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5A3E2F19" w14:textId="77777777" w:rsidR="00D95533" w:rsidRPr="00F27BA7" w:rsidRDefault="000046AC" w:rsidP="00957585">
            <w:pPr>
              <w:rPr>
                <w:rFonts w:ascii="Times New Roman" w:hAnsi="Times New Roman" w:cs="Times New Roman"/>
              </w:rPr>
            </w:pPr>
            <w:hyperlink r:id="rId24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4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4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4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5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3ED9A58A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3EB07A9F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35CF749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64A65BFC" w14:textId="77777777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8776F8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C04E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Алгоритмы для решения учебных и практических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5C340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04F3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B7FB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06D8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75F51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простейших шкал и измерительных приборов.;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«Применение алгоритмов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учебных и практических ситуациях»;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представление,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вывода относительно данных,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представленных в табличной форме (на диаграмме, схеме, другой модели);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расчётных, простых комбинаторных и логических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решение комбинаторных и логических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05688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46A69" w14:textId="77777777" w:rsidR="008E7CA9" w:rsidRPr="00F27BA7" w:rsidRDefault="000046AC" w:rsidP="008E7CA9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52" w:tgtFrame="_blank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04B3112B" w14:textId="77777777" w:rsidR="00D95533" w:rsidRPr="00F27BA7" w:rsidRDefault="000046AC" w:rsidP="008E7CA9">
            <w:pPr>
              <w:rPr>
                <w:rFonts w:ascii="Times New Roman" w:hAnsi="Times New Roman" w:cs="Times New Roman"/>
              </w:rPr>
            </w:pPr>
            <w:hyperlink r:id="rId253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8E7CA9" w:rsidRPr="00F27BA7">
              <w:rPr>
                <w:rFonts w:ascii="Times New Roman" w:hAnsi="Times New Roman" w:cs="Times New Roman"/>
              </w:rPr>
              <w:br/>
            </w:r>
            <w:hyperlink r:id="rId254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5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8E7CA9" w:rsidRPr="00F27BA7">
              <w:rPr>
                <w:rFonts w:ascii="Times New Roman" w:hAnsi="Times New Roman" w:cs="Times New Roman"/>
              </w:rPr>
              <w:br/>
            </w:r>
            <w:hyperlink r:id="rId256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7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8E7CA9" w:rsidRPr="00F27BA7">
              <w:rPr>
                <w:rFonts w:ascii="Times New Roman" w:hAnsi="Times New Roman" w:cs="Times New Roman"/>
              </w:rPr>
              <w:br/>
            </w:r>
            <w:hyperlink r:id="rId258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49B470D1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3C9AE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D1112" w14:textId="77777777" w:rsidR="00D95533" w:rsidRPr="00C4553E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4B8D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3180FB76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8D1C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57114" w14:textId="77777777" w:rsidR="00D95533" w:rsidRPr="00A33F99" w:rsidRDefault="00A33F9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CA4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653BA805" w14:textId="77777777">
        <w:trPr>
          <w:trHeight w:hRule="exact" w:val="32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BB1A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A96E6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BE9D7" w14:textId="77777777" w:rsidR="00D95533" w:rsidRPr="00536EB1" w:rsidRDefault="00536EB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6D9B7" w14:textId="77777777" w:rsidR="00D95533" w:rsidRPr="00536EB1" w:rsidRDefault="00536EB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7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AF7A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</w:tbl>
    <w:p w14:paraId="3CA9A64D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535DB3AF" w14:textId="77777777" w:rsidR="00D95533" w:rsidRPr="00C12696" w:rsidRDefault="00D95533">
      <w:pPr>
        <w:rPr>
          <w:rFonts w:ascii="Times New Roman" w:hAnsi="Times New Roman" w:cs="Times New Roman"/>
        </w:rPr>
        <w:sectPr w:rsidR="00D95533" w:rsidRPr="00C1269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CC32700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75BC1073" w14:textId="77777777" w:rsidR="00D95533" w:rsidRPr="00C12696" w:rsidRDefault="008E7CA9">
      <w:pPr>
        <w:autoSpaceDE w:val="0"/>
        <w:autoSpaceDN w:val="0"/>
        <w:spacing w:after="314" w:line="230" w:lineRule="auto"/>
        <w:rPr>
          <w:rFonts w:ascii="Times New Roman" w:hAnsi="Times New Roman" w:cs="Times New Roman"/>
        </w:rPr>
      </w:pPr>
      <w:r w:rsidRPr="00C12696">
        <w:rPr>
          <w:rFonts w:ascii="Times New Roman" w:eastAsia="Times New Roman" w:hAnsi="Times New Roman" w:cs="Times New Roman"/>
          <w:b/>
          <w:color w:val="000000"/>
          <w:w w:val="98"/>
          <w:sz w:val="24"/>
        </w:rPr>
        <w:t xml:space="preserve">ПОУРОЧНОЕ ПЛАНИРОВАНИЕ </w:t>
      </w:r>
    </w:p>
    <w:tbl>
      <w:tblPr>
        <w:tblW w:w="1077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1134"/>
        <w:gridCol w:w="1418"/>
        <w:gridCol w:w="1134"/>
        <w:gridCol w:w="1984"/>
      </w:tblGrid>
      <w:tr w:rsidR="00D95533" w:rsidRPr="00C12696" w14:paraId="5302608D" w14:textId="77777777" w:rsidTr="00B006D0">
        <w:trPr>
          <w:trHeight w:hRule="exact" w:val="48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009BB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№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231D0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Тема урока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DBB1A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F9350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 xml:space="preserve">Дата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326C0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Виды, формы контроля</w:t>
            </w:r>
          </w:p>
        </w:tc>
      </w:tr>
      <w:tr w:rsidR="00D95533" w:rsidRPr="00C12696" w14:paraId="0263E792" w14:textId="77777777" w:rsidTr="00B006D0">
        <w:trPr>
          <w:trHeight w:hRule="exact" w:val="105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E20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1A7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D446" w14:textId="77777777" w:rsidR="00D95533" w:rsidRPr="00C12696" w:rsidRDefault="008E7CA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525C6" w14:textId="6B55ABA0" w:rsidR="00D95533" w:rsidRPr="00A865FA" w:rsidRDefault="0093083E" w:rsidP="008A0527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т</w:t>
            </w:r>
            <w:r w:rsidR="008A0527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екущий</w:t>
            </w:r>
            <w:commentRangeStart w:id="1"/>
            <w:r w:rsidR="00A1641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 </w:t>
            </w:r>
            <w:r w:rsidR="00A865FA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контроль</w:t>
            </w:r>
            <w:commentRangeEnd w:id="1"/>
            <w:r w:rsidR="00A92BDB">
              <w:rPr>
                <w:rStyle w:val="aff9"/>
              </w:rPr>
              <w:commentReference w:id="1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6D414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D11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3B2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921827" w:rsidRPr="00C12696" w14:paraId="4E334E35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84AF" w14:textId="77777777" w:rsidR="00921827" w:rsidRPr="00C12696" w:rsidRDefault="00921827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3B5" w14:textId="77777777" w:rsidR="00921827" w:rsidRPr="00C12696" w:rsidRDefault="007F54C6" w:rsidP="007F54C6">
            <w:pPr>
              <w:rPr>
                <w:rFonts w:ascii="Times New Roman" w:hAnsi="Times New Roman" w:cs="Times New Roman"/>
                <w:lang w:val="ru-RU"/>
              </w:rPr>
            </w:pPr>
            <w:commentRangeStart w:id="2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Повторение. Нумерация. Счет предметов. Разряды.</w:t>
            </w:r>
            <w:commentRangeEnd w:id="2"/>
            <w:r w:rsidR="002E4912">
              <w:rPr>
                <w:rStyle w:val="aff9"/>
              </w:rPr>
              <w:commentReference w:id="2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2C0F9" w14:textId="77777777" w:rsidR="00921827" w:rsidRPr="00C12696" w:rsidRDefault="00CF2EE3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1EF77" w14:textId="77777777" w:rsidR="00921827" w:rsidRPr="00C12696" w:rsidRDefault="00921827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C8E5D" w14:textId="77777777" w:rsidR="00921827" w:rsidRPr="00C12696" w:rsidRDefault="00921827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2901" w14:textId="77777777" w:rsidR="00921827" w:rsidRPr="00C12696" w:rsidRDefault="0092182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4962" w14:textId="77777777" w:rsidR="00945425" w:rsidRDefault="00945425" w:rsidP="00921827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6967CD13" w14:textId="77777777" w:rsidR="00921827" w:rsidRPr="00C12696" w:rsidRDefault="00A33F99" w:rsidP="00921827">
            <w:pPr>
              <w:rPr>
                <w:rFonts w:ascii="Times New Roman" w:hAnsi="Times New Roman" w:cs="Times New Roman"/>
                <w:lang w:val="ru-RU"/>
              </w:rPr>
            </w:pPr>
            <w:commentRangeStart w:id="3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  <w:commentRangeEnd w:id="3"/>
            <w:r w:rsidR="00945425">
              <w:rPr>
                <w:rStyle w:val="aff9"/>
              </w:rPr>
              <w:commentReference w:id="3"/>
            </w:r>
            <w:r w:rsidR="00921827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921827"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A33F99" w:rsidRPr="00C12696" w14:paraId="3BA0B02B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2E35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70C3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Порядок действий в числовых выражениях. </w:t>
            </w:r>
            <w:commentRangeEnd w:id="4"/>
            <w:r w:rsidR="002E4912">
              <w:rPr>
                <w:rStyle w:val="aff9"/>
              </w:rPr>
              <w:commentReference w:id="4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3A396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7748F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F4BDE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6D26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1B0D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38484E3D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319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809D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Сложение нескольких слагаемых</w:t>
            </w:r>
            <w:commentRangeEnd w:id="5"/>
            <w:r w:rsidR="002E4912">
              <w:rPr>
                <w:rStyle w:val="aff9"/>
              </w:rPr>
              <w:commentReference w:id="5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FC0F4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3A2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5475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2998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A262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0B07513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3C5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FE89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6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Алгоритм письменного вычитания трёхзначных чисел</w:t>
            </w:r>
            <w:commentRangeEnd w:id="6"/>
            <w:r w:rsidR="002E4912">
              <w:rPr>
                <w:rStyle w:val="aff9"/>
              </w:rPr>
              <w:commentReference w:id="6"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DCB6D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1DF9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BE9F7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8C7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BA4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68A65387" w14:textId="77777777" w:rsidTr="00B006D0">
        <w:trPr>
          <w:trHeight w:hRule="exact" w:val="14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3337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B29A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умножение трехзначного числа на однозначное. Свойства умножения.</w:t>
            </w:r>
            <w:commentRangeEnd w:id="7"/>
            <w:r w:rsidR="002E4912">
              <w:rPr>
                <w:rStyle w:val="aff9"/>
              </w:rPr>
              <w:commentReference w:id="7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D8DD2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67CE5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21B3B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8F8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34B8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CC9433C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5655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D11F" w14:textId="17BA2D9F" w:rsidR="00A33F99" w:rsidRPr="00C12696" w:rsidRDefault="002E4912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Алгоритм </w:t>
            </w:r>
            <w:commentRangeStart w:id="8"/>
            <w:r w:rsidR="00A33F99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письменного деления трехзначных чисел на однозначные.</w:t>
            </w:r>
            <w:commentRangeEnd w:id="8"/>
            <w:r>
              <w:rPr>
                <w:rStyle w:val="aff9"/>
              </w:rPr>
              <w:commentReference w:id="8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66EBA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28E97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51976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B636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F023" w14:textId="77777777" w:rsidR="00A33F99" w:rsidRDefault="00A33F99" w:rsidP="00A33F99">
            <w:r w:rsidRPr="00E43AA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2E4912" w:rsidRPr="00C12696" w14:paraId="184D96E1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088C" w14:textId="77777777" w:rsidR="002E4912" w:rsidRPr="00C12696" w:rsidRDefault="002E4912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C039" w14:textId="24408D68" w:rsidR="002E4912" w:rsidRPr="00C12696" w:rsidRDefault="002E4912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9"/>
            <w:r w:rsidRPr="002E49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Приёмы письменного деления</w:t>
            </w:r>
            <w:commentRangeEnd w:id="9"/>
            <w:r>
              <w:rPr>
                <w:rStyle w:val="aff9"/>
              </w:rPr>
              <w:commentReference w:id="9"/>
            </w:r>
            <w:r w:rsidRPr="002E49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50A9E" w14:textId="77777777" w:rsidR="002E4912" w:rsidRPr="00C12696" w:rsidRDefault="002E4912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54D46" w14:textId="77777777" w:rsidR="002E4912" w:rsidRPr="00C12696" w:rsidRDefault="002E4912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27CA0" w14:textId="77777777" w:rsidR="002E4912" w:rsidRPr="00C12696" w:rsidRDefault="002E4912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EC40" w14:textId="77777777" w:rsidR="002E4912" w:rsidRPr="00C12696" w:rsidRDefault="002E4912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4331" w14:textId="77777777" w:rsidR="002E4912" w:rsidRPr="00E43AA6" w:rsidRDefault="002E4912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A33F99" w:rsidRPr="00C12696" w14:paraId="76B44847" w14:textId="77777777" w:rsidTr="00B006D0">
        <w:trPr>
          <w:trHeight w:hRule="exact" w:val="18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2A71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FC20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Данные о реальных процессах и явлениях окружающего мира, представленные на столбчатых диаграммах</w:t>
            </w:r>
          </w:p>
          <w:p w14:paraId="01AA57FB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DF180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6B9F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9A89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F9E0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E47B" w14:textId="77777777" w:rsidR="00A33F99" w:rsidRDefault="00A33F99" w:rsidP="00A33F99">
            <w:r w:rsidRPr="00E43AA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CF2EE3" w:rsidRPr="00A16412" w14:paraId="379C59C4" w14:textId="77777777" w:rsidTr="00B006D0">
        <w:trPr>
          <w:trHeight w:hRule="exact" w:val="9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C6E6" w14:textId="77777777" w:rsidR="00CF2EE3" w:rsidRPr="00C12696" w:rsidRDefault="00CF2EE3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502D" w14:textId="77777777" w:rsidR="00CF2EE3" w:rsidRPr="00C12696" w:rsidRDefault="009508BD" w:rsidP="00CF2EE3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0"/>
            <w:r w:rsidRPr="00C12696"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  <w:t xml:space="preserve"> Стартовая диагностическая работа</w:t>
            </w:r>
            <w:commentRangeEnd w:id="10"/>
            <w:r w:rsidR="00B006D0">
              <w:rPr>
                <w:rStyle w:val="aff9"/>
              </w:rPr>
              <w:commentReference w:id="10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CBA79" w14:textId="77777777" w:rsidR="00CF2EE3" w:rsidRPr="00C12696" w:rsidRDefault="00044476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A6BA0" w14:textId="77777777" w:rsidR="00CF2EE3" w:rsidRPr="00C12696" w:rsidRDefault="00CF2EE3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FD7C2" w14:textId="77777777" w:rsidR="00CF2EE3" w:rsidRPr="00C12696" w:rsidRDefault="00CF2EE3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E00E" w14:textId="77777777" w:rsidR="00CF2EE3" w:rsidRPr="00C12696" w:rsidRDefault="00CF2E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43DD" w14:textId="77777777" w:rsidR="00CF2EE3" w:rsidRPr="00C12696" w:rsidRDefault="00B006D0" w:rsidP="00B006D0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Диагностическая работа</w:t>
            </w:r>
            <w:r w:rsidR="009508BD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;</w:t>
            </w:r>
          </w:p>
        </w:tc>
      </w:tr>
      <w:tr w:rsidR="00A33F99" w:rsidRPr="00C12696" w14:paraId="7F1448C1" w14:textId="77777777" w:rsidTr="00B006D0">
        <w:trPr>
          <w:trHeight w:hRule="exact" w:val="1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C7E03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AE958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1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Числа в пределах миллиона: чтение, запись</w:t>
            </w:r>
            <w:commentRangeEnd w:id="11"/>
            <w:r w:rsidR="00114A41">
              <w:rPr>
                <w:rStyle w:val="aff9"/>
              </w:rPr>
              <w:commentReference w:id="11"/>
            </w:r>
          </w:p>
          <w:p w14:paraId="0406ADE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A8E6D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46A9B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99B36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43643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2ABC3" w14:textId="77777777" w:rsidR="00A33F99" w:rsidRDefault="00A33F99" w:rsidP="00A33F99">
            <w:r w:rsidRPr="00E0305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198E5AD" w14:textId="77777777" w:rsidTr="00B006D0">
        <w:trPr>
          <w:trHeight w:hRule="exact" w:val="11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80A20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94AC3" w14:textId="77777777" w:rsidR="00A33F99" w:rsidRPr="00C12696" w:rsidRDefault="00A33F99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2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Изменение значения цифры в зависимости от её места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записи числа</w:t>
            </w:r>
            <w:commentRangeEnd w:id="12"/>
            <w:r w:rsidR="00114A41">
              <w:rPr>
                <w:rStyle w:val="aff9"/>
              </w:rPr>
              <w:commentReference w:id="12"/>
            </w:r>
          </w:p>
          <w:p w14:paraId="18E5EC37" w14:textId="77777777" w:rsidR="00A33F99" w:rsidRPr="00C12696" w:rsidRDefault="00A33F99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3B77F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361D8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D8C16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40221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29988" w14:textId="77777777" w:rsidR="00A33F99" w:rsidRDefault="00A33F99" w:rsidP="00A33F99">
            <w:r w:rsidRPr="00E0305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6D19E5C" w14:textId="77777777" w:rsidTr="00B006D0">
        <w:trPr>
          <w:trHeight w:hRule="exact" w:val="18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FED9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9DE12" w14:textId="427CC6B5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3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Числа в пределах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миллиона: поразрядное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сравнение. Представление многозначного числа в виде суммы разрядных слагаемых</w:t>
            </w:r>
            <w:commentRangeEnd w:id="13"/>
            <w:r w:rsidR="00114A41">
              <w:rPr>
                <w:rStyle w:val="aff9"/>
              </w:rPr>
              <w:commentReference w:id="13"/>
            </w:r>
          </w:p>
          <w:p w14:paraId="18091EE6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color w:val="FF0000"/>
                <w:w w:val="98"/>
                <w:sz w:val="24"/>
                <w:lang w:val="ru-RU"/>
              </w:rPr>
            </w:pPr>
          </w:p>
          <w:p w14:paraId="30F32689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A2C75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88AC7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0BAF3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0E122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99B8E" w14:textId="77777777" w:rsidR="00A33F99" w:rsidRDefault="00A33F99" w:rsidP="00A33F99">
            <w:r w:rsidRPr="0042332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650EDBDD" w14:textId="77777777" w:rsidTr="00B006D0">
        <w:trPr>
          <w:trHeight w:hRule="exact" w:val="18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4E7FE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4DA70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1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Числа. Числа в пределах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миллиона: поразрядное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сравнение. Выделение в числе общего количества единиц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любого разряда</w:t>
            </w:r>
            <w:commentRangeEnd w:id="14"/>
            <w:r w:rsidR="00822466">
              <w:rPr>
                <w:rStyle w:val="aff9"/>
              </w:rPr>
              <w:commentReference w:id="14"/>
            </w:r>
          </w:p>
          <w:p w14:paraId="63ACA206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70D0A7E1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55708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87DC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E647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1A212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348DB" w14:textId="77777777" w:rsidR="00A33F99" w:rsidRDefault="00A33F99" w:rsidP="00A33F99">
            <w:r w:rsidRPr="0042332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1E9C1B5E" w14:textId="77777777" w:rsidTr="00822466">
        <w:trPr>
          <w:trHeight w:hRule="exact" w:val="17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5931E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9939C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15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Числа. Числа в пределах миллиона: поразрядное сравнение</w:t>
            </w:r>
            <w:commentRangeEnd w:id="15"/>
            <w:r w:rsidR="00114A41">
              <w:rPr>
                <w:rStyle w:val="aff9"/>
              </w:rPr>
              <w:commentReference w:id="15"/>
            </w:r>
          </w:p>
          <w:p w14:paraId="5E607381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353BFFAB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C1ADC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F5EAA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F5315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336B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75F33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A569C3C" w14:textId="77777777" w:rsidTr="00B006D0">
        <w:trPr>
          <w:trHeight w:hRule="exact" w:val="1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2B818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D4D7A" w14:textId="77777777" w:rsidR="00A33F99" w:rsidRPr="00B71639" w:rsidRDefault="00A33F99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6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Числа в пределах миллиона: упорядочение</w:t>
            </w:r>
            <w:commentRangeEnd w:id="16"/>
            <w:r w:rsidR="00B71639" w:rsidRPr="00B71639">
              <w:rPr>
                <w:rStyle w:val="aff9"/>
                <w:color w:val="0070C0"/>
              </w:rPr>
              <w:commentReference w:id="16"/>
            </w:r>
          </w:p>
          <w:p w14:paraId="2DC23C94" w14:textId="0891BDF1" w:rsidR="00A33F9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0F9ACBE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CA04D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E85D5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130BD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7C64F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FA416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404F0D0" w14:textId="77777777" w:rsidTr="00B71639">
        <w:trPr>
          <w:trHeight w:hRule="exact" w:val="19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4852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6ABED" w14:textId="77777777" w:rsidR="00A33F99" w:rsidRPr="00B71639" w:rsidRDefault="00A33F99" w:rsidP="00A33F99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7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Число, большее или меньшее данного числа на заданное число разрядных единиц</w:t>
            </w:r>
            <w:commentRangeEnd w:id="17"/>
            <w:r w:rsidR="00B71639" w:rsidRPr="00B71639">
              <w:rPr>
                <w:rStyle w:val="aff9"/>
                <w:color w:val="0070C0"/>
              </w:rPr>
              <w:commentReference w:id="17"/>
            </w:r>
          </w:p>
          <w:p w14:paraId="2473B6B3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7364534C" w14:textId="77777777" w:rsidR="00B71639" w:rsidRPr="00C12696" w:rsidRDefault="00B71639" w:rsidP="00A33F99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C84AA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A69E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E0F19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60ACC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91059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A865FA" w14:paraId="4E3CFB9E" w14:textId="77777777" w:rsidTr="00B71639">
        <w:trPr>
          <w:trHeight w:hRule="exact" w:val="18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7242C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BC079" w14:textId="77777777" w:rsidR="00A33F99" w:rsidRPr="00B71639" w:rsidRDefault="00A33F99" w:rsidP="00A33F99">
            <w:pPr>
              <w:autoSpaceDE w:val="0"/>
              <w:autoSpaceDN w:val="0"/>
              <w:spacing w:before="96" w:after="0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8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Числа. Число, большее или </w:t>
            </w:r>
            <w:r w:rsidRPr="00B71639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меньшее данного числа в </w:t>
            </w:r>
            <w:r w:rsidRPr="00B71639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заданное число раз разрядных единиц</w:t>
            </w:r>
            <w:commentRangeEnd w:id="18"/>
            <w:r w:rsidR="00B71639" w:rsidRPr="00B71639">
              <w:rPr>
                <w:rStyle w:val="aff9"/>
                <w:color w:val="0070C0"/>
              </w:rPr>
              <w:commentReference w:id="18"/>
            </w:r>
          </w:p>
          <w:p w14:paraId="60E3D439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D535FD6" w14:textId="77777777" w:rsidR="00B71639" w:rsidRPr="00C12696" w:rsidRDefault="00B71639" w:rsidP="00A33F99">
            <w:pPr>
              <w:autoSpaceDE w:val="0"/>
              <w:autoSpaceDN w:val="0"/>
              <w:spacing w:before="96" w:after="0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062E5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EAFF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1D9EB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1ECE0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94BC7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0767D41" w14:textId="77777777" w:rsidTr="00B71639">
        <w:trPr>
          <w:trHeight w:hRule="exact" w:val="19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DACA6" w14:textId="77777777" w:rsidR="00A33F99" w:rsidRPr="00A865FA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2F429" w14:textId="77777777" w:rsidR="00A33F99" w:rsidRPr="00B71639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9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Число, большее или меньшее данного числа на заданное число разрядных единиц, в заданное число раз</w:t>
            </w:r>
            <w:commentRangeEnd w:id="19"/>
            <w:r w:rsidR="00B71639" w:rsidRPr="00B71639">
              <w:rPr>
                <w:rStyle w:val="aff9"/>
                <w:color w:val="0070C0"/>
              </w:rPr>
              <w:commentReference w:id="19"/>
            </w:r>
          </w:p>
          <w:p w14:paraId="091D9DB8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A252463" w14:textId="77777777" w:rsidR="00B71639" w:rsidRPr="00C12696" w:rsidRDefault="00B7163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1B9C4" w14:textId="77777777" w:rsidR="00A33F99" w:rsidRPr="00A865FA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A865F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058D6" w14:textId="77777777" w:rsidR="00A33F99" w:rsidRPr="00A865FA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CF245" w14:textId="77777777" w:rsidR="00A33F99" w:rsidRPr="00A865FA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70375" w14:textId="77777777" w:rsidR="00A33F99" w:rsidRPr="00A865FA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C506F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00C3EE2" w14:textId="77777777" w:rsidTr="00B006D0">
        <w:trPr>
          <w:trHeight w:hRule="exact" w:val="1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FF2AA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D4B9D" w14:textId="6B65E4FB" w:rsidR="00B71639" w:rsidRPr="00B71639" w:rsidRDefault="00A33F99" w:rsidP="00A33F99">
            <w:pPr>
              <w:autoSpaceDE w:val="0"/>
              <w:autoSpaceDN w:val="0"/>
              <w:spacing w:before="96" w:after="0" w:line="262" w:lineRule="auto"/>
              <w:ind w:left="72" w:right="864"/>
              <w:rPr>
                <w:rFonts w:ascii="Times New Roman" w:hAnsi="Times New Roman" w:cs="Times New Roman"/>
                <w:color w:val="0070C0"/>
              </w:rPr>
            </w:pPr>
            <w:commentRangeStart w:id="20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>Числа</w:t>
            </w:r>
            <w:r w:rsid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.</w:t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 xml:space="preserve">. Свойства </w:t>
            </w:r>
            <w:r w:rsidRPr="00B71639">
              <w:rPr>
                <w:rFonts w:ascii="Times New Roman" w:hAnsi="Times New Roman" w:cs="Times New Roman"/>
                <w:color w:val="0070C0"/>
              </w:rPr>
              <w:br/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>многозначного числа</w:t>
            </w:r>
            <w:commentRangeEnd w:id="20"/>
            <w:r w:rsidR="00B71639" w:rsidRPr="00B71639">
              <w:rPr>
                <w:rStyle w:val="aff9"/>
                <w:color w:val="0070C0"/>
              </w:rPr>
              <w:commentReference w:id="20"/>
            </w:r>
          </w:p>
          <w:p w14:paraId="3EDF4BB0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91467D0" w14:textId="77777777" w:rsidR="00A33F99" w:rsidRPr="00B71639" w:rsidRDefault="00A33F99" w:rsidP="00B716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A7039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FF84D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56149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921A04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CE5E5" w14:textId="77777777" w:rsidR="00A33F99" w:rsidRDefault="00A33F99" w:rsidP="00A33F99">
            <w:r w:rsidRPr="008E288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CE13123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542E4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77076" w14:textId="77777777" w:rsidR="00A33F99" w:rsidRPr="00B71639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21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Дополнение числа до заданного круглого числа</w:t>
            </w:r>
            <w:commentRangeEnd w:id="21"/>
            <w:r w:rsidR="00B71639" w:rsidRPr="00B71639">
              <w:rPr>
                <w:rStyle w:val="aff9"/>
                <w:color w:val="0070C0"/>
              </w:rPr>
              <w:commentReference w:id="21"/>
            </w:r>
          </w:p>
          <w:p w14:paraId="76522A51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073CFB1" w14:textId="77777777" w:rsidR="00B71639" w:rsidRPr="00C12696" w:rsidRDefault="00B7163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368E2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B7231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99EB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59739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75127" w14:textId="77777777" w:rsidR="00A33F99" w:rsidRDefault="00A33F99" w:rsidP="00A33F99">
            <w:r w:rsidRPr="008E288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3B1BC9" w:rsidRPr="00C12696" w14:paraId="225BDCC2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7022D" w14:textId="77777777" w:rsidR="003B1BC9" w:rsidRPr="00C12696" w:rsidRDefault="003B1BC9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B58DB" w14:textId="77777777" w:rsidR="003B1BC9" w:rsidRPr="00C12696" w:rsidRDefault="003B1BC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Наши проекты. Числа вокруг нас.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A19A" w14:textId="77777777" w:rsidR="003B1BC9" w:rsidRPr="00C12696" w:rsidRDefault="003B1BC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054D4" w14:textId="77777777" w:rsidR="003B1BC9" w:rsidRPr="00C12696" w:rsidRDefault="003B1BC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33896" w14:textId="77777777" w:rsidR="003B1BC9" w:rsidRPr="00C12696" w:rsidRDefault="003B1BC9">
            <w:pPr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97B9" w14:textId="77777777" w:rsidR="003B1BC9" w:rsidRPr="00C12696" w:rsidRDefault="003B1BC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F8E1E" w14:textId="77777777" w:rsidR="003B1BC9" w:rsidRPr="00C12696" w:rsidRDefault="003B1BC9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D93FAE" w:rsidRPr="00C12696" w14:paraId="26E8F1CF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0B95F" w14:textId="77777777" w:rsidR="00D93FAE" w:rsidRPr="00C12696" w:rsidRDefault="00D93FAE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44283" w14:textId="77777777" w:rsidR="00D93FAE" w:rsidRPr="00C12696" w:rsidRDefault="00D93FA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№1 «Числа в пределах миллиона. Нумерация»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85CA0" w14:textId="77777777" w:rsidR="00D93FAE" w:rsidRPr="00C12696" w:rsidRDefault="00D93FAE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65970" w14:textId="77777777" w:rsidR="00D93FAE" w:rsidRPr="00C12696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20C6F" w14:textId="77777777" w:rsidR="00D93FAE" w:rsidRPr="00C12696" w:rsidRDefault="00D93F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3C3A1" w14:textId="77777777" w:rsidR="00D93FAE" w:rsidRPr="00C12696" w:rsidRDefault="00D93F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4F85D" w14:textId="77777777" w:rsidR="00D93FAE" w:rsidRPr="00C12696" w:rsidRDefault="00D93FAE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Письменный контроль.</w:t>
            </w:r>
          </w:p>
        </w:tc>
      </w:tr>
      <w:tr w:rsidR="00A33F99" w:rsidRPr="00C12696" w14:paraId="4DF21EFE" w14:textId="77777777" w:rsidTr="00B71639">
        <w:trPr>
          <w:trHeight w:hRule="exact" w:val="1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16CDD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A2BE2" w14:textId="77777777" w:rsidR="00A33F99" w:rsidRPr="00C12696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.</w:t>
            </w:r>
          </w:p>
          <w:p w14:paraId="48424F86" w14:textId="77777777" w:rsidR="00A33F99" w:rsidRDefault="00A33F99" w:rsidP="00A33F99">
            <w:pPr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22"/>
            <w:r w:rsidRPr="00C12696">
              <w:rPr>
                <w:rFonts w:ascii="Times New Roman" w:eastAsia="Times New Roman" w:hAnsi="Times New Roman" w:cs="Times New Roman"/>
                <w:b/>
                <w:color w:val="0070C0"/>
                <w:w w:val="98"/>
                <w:sz w:val="24"/>
                <w:lang w:val="ru-RU"/>
              </w:rPr>
              <w:t xml:space="preserve">Величины. </w:t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Единица </w:t>
            </w:r>
            <w:r w:rsidRPr="00B71639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вместимости (литр)</w:t>
            </w:r>
            <w:r w:rsid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 </w:t>
            </w:r>
            <w:commentRangeEnd w:id="22"/>
            <w:r w:rsidR="005C0783">
              <w:rPr>
                <w:rStyle w:val="aff9"/>
              </w:rPr>
              <w:commentReference w:id="22"/>
            </w:r>
          </w:p>
          <w:p w14:paraId="5AF63A64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289F2F06" w14:textId="77777777" w:rsidR="00B71639" w:rsidRPr="00B71639" w:rsidRDefault="00B71639" w:rsidP="00A33F9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</w:p>
          <w:p w14:paraId="32F19A07" w14:textId="77777777" w:rsidR="00A33F99" w:rsidRPr="00C12696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EC9E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5323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4F6F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6E40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67062" w14:textId="77777777" w:rsidR="00A33F99" w:rsidRDefault="00A33F99" w:rsidP="00A33F99">
            <w:r w:rsidRPr="000252C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63085DDB" w14:textId="77777777" w:rsidTr="00B71639">
        <w:trPr>
          <w:trHeight w:hRule="exact" w:val="1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BC360" w14:textId="7DDBBDA9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512DC" w14:textId="77777777" w:rsidR="00A33F99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3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длины </w:t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(миллиметр, сантиметр,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дециметр, метр,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километр)</w:t>
            </w:r>
            <w:commentRangeEnd w:id="23"/>
            <w:r w:rsidR="00B71639">
              <w:rPr>
                <w:rStyle w:val="aff9"/>
              </w:rPr>
              <w:commentReference w:id="23"/>
            </w:r>
          </w:p>
          <w:p w14:paraId="54C14D13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5EA31031" w14:textId="77777777" w:rsidR="00B71639" w:rsidRPr="00C12696" w:rsidRDefault="00B7163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10B3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8B1B3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5DCA5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E7DC2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B50D2" w14:textId="77777777" w:rsidR="00A33F99" w:rsidRDefault="00A33F99" w:rsidP="00A33F99">
            <w:r w:rsidRPr="000252C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5C0783" w14:paraId="25387DF1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58508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B7509" w14:textId="77777777" w:rsidR="005C0783" w:rsidRDefault="00A33F99" w:rsidP="005C0783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Таблица единиц длины.</w:t>
            </w:r>
            <w:commentRangeEnd w:id="24"/>
            <w:r w:rsidR="005C0783">
              <w:rPr>
                <w:rStyle w:val="aff9"/>
              </w:rPr>
              <w:commentReference w:id="24"/>
            </w:r>
            <w:r w:rsidR="005C078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  <w:p w14:paraId="033612B1" w14:textId="21C59B76" w:rsidR="00A33F99" w:rsidRPr="005C0783" w:rsidRDefault="00A33F99" w:rsidP="005C0783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5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  <w:commentRangeEnd w:id="25"/>
            <w:r w:rsidR="005C0783">
              <w:rPr>
                <w:rStyle w:val="aff9"/>
              </w:rPr>
              <w:commentReference w:id="25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7BE9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823E4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5BBA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60C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72523" w14:textId="77777777" w:rsidR="00A33F99" w:rsidRPr="005C0783" w:rsidRDefault="00A33F99" w:rsidP="00A33F99">
            <w:pPr>
              <w:rPr>
                <w:lang w:val="ru-RU"/>
              </w:rPr>
            </w:pPr>
            <w:r w:rsidRPr="000252C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1AA3A59" w14:textId="77777777" w:rsidTr="009760D5">
        <w:trPr>
          <w:trHeight w:hRule="exact" w:val="16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4524F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444AE" w14:textId="77777777" w:rsidR="009760D5" w:rsidRPr="00B71639" w:rsidRDefault="00A33F99" w:rsidP="009760D5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6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площади </w:t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(квадратный метр,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квадратный дециметр,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квадратный сантиметр)</w:t>
            </w:r>
            <w:commentRangeEnd w:id="26"/>
            <w:r w:rsidR="005C0783">
              <w:rPr>
                <w:rStyle w:val="aff9"/>
              </w:rPr>
              <w:commentReference w:id="26"/>
            </w:r>
            <w:r w:rsidR="009760D5"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 w:rsid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="009760D5"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  <w:p w14:paraId="6F164650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44BF2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26E71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38B44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27B9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CC339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77DFC06D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D3D9A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10B8B" w14:textId="77777777" w:rsidR="00A33F99" w:rsidRPr="00C12696" w:rsidRDefault="00A33F99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7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Таблица единиц площади.</w:t>
            </w:r>
            <w:commentRangeEnd w:id="27"/>
            <w:r w:rsidR="00727AC7">
              <w:rPr>
                <w:rStyle w:val="aff9"/>
              </w:rPr>
              <w:commentReference w:id="27"/>
            </w:r>
          </w:p>
          <w:p w14:paraId="317B9969" w14:textId="56411075" w:rsidR="009760D5" w:rsidRPr="00B71639" w:rsidRDefault="00A33F99" w:rsidP="009760D5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8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="009760D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пределах100</w:t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000</w:t>
            </w:r>
            <w:commentRangeEnd w:id="28"/>
            <w:r w:rsidR="009760D5">
              <w:rPr>
                <w:rStyle w:val="aff9"/>
              </w:rPr>
              <w:commentReference w:id="28"/>
            </w:r>
            <w:r w:rsidR="009760D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                   </w:t>
            </w:r>
            <w:r w:rsidR="009760D5"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 w:rsid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="009760D5"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  <w:p w14:paraId="0CA4C218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6CA18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3B71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49672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C751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5FAB4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7DAA73A6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60B4F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CBD53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9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Единицы массы —центнер, тонна; соотношения между единицами массы</w:t>
            </w:r>
            <w:commentRangeEnd w:id="29"/>
            <w:r w:rsidR="009760D5">
              <w:rPr>
                <w:rStyle w:val="aff9"/>
              </w:rPr>
              <w:commentReference w:id="29"/>
            </w:r>
          </w:p>
          <w:p w14:paraId="6407FB02" w14:textId="77777777" w:rsidR="00A33F99" w:rsidRPr="00C12696" w:rsidRDefault="00A33F99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55E1C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81E9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AF043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FE68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C6925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34EC39A1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3A4E3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95C6C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30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Таблица единиц массы.</w:t>
            </w:r>
            <w:commentRangeEnd w:id="30"/>
            <w:r w:rsidR="009760D5">
              <w:rPr>
                <w:rStyle w:val="aff9"/>
              </w:rPr>
              <w:commentReference w:id="30"/>
            </w:r>
          </w:p>
          <w:p w14:paraId="7BDB91C5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31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  <w:commentRangeEnd w:id="31"/>
            <w:r w:rsidR="009760D5">
              <w:rPr>
                <w:rStyle w:val="aff9"/>
              </w:rPr>
              <w:commentReference w:id="31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41A0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7EBF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C53A81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2286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5B4F6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2A00C1" w14:paraId="42EE8EF8" w14:textId="77777777" w:rsidTr="00B006D0">
        <w:trPr>
          <w:trHeight w:hRule="exact" w:val="1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B9D7E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5D9F7" w14:textId="77777777" w:rsidR="00A33F99" w:rsidRPr="002A00C1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2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времени (сутки, неделя, месяц, год,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век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), соотношение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ними. </w:t>
            </w:r>
            <w:r w:rsidRPr="002A00C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Календарь</w:t>
            </w:r>
            <w:commentRangeEnd w:id="32"/>
            <w:r w:rsidR="00465BBB">
              <w:rPr>
                <w:rStyle w:val="aff9"/>
              </w:rPr>
              <w:commentReference w:id="32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7C7D9" w14:textId="77777777" w:rsidR="00A33F99" w:rsidRPr="0004447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A00C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AB80E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3E454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B2BED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112E4" w14:textId="77777777" w:rsidR="00A33F99" w:rsidRDefault="00A33F99" w:rsidP="00A33F99">
            <w:r w:rsidRPr="00A81D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2A00C1" w14:paraId="7E595D28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F8746" w14:textId="77777777" w:rsidR="00A33F99" w:rsidRPr="002A00C1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577B4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3"/>
            <w:r w:rsidRPr="00C12696">
              <w:rPr>
                <w:rFonts w:ascii="Times New Roman" w:hAnsi="Times New Roman" w:cs="Times New Roman"/>
                <w:lang w:val="ru-RU"/>
              </w:rPr>
              <w:t>24-часовое исчисление времени суток</w:t>
            </w:r>
            <w:commentRangeEnd w:id="33"/>
            <w:r w:rsidR="00465BBB">
              <w:rPr>
                <w:rStyle w:val="aff9"/>
              </w:rPr>
              <w:commentReference w:id="33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DDDC1" w14:textId="77777777" w:rsidR="00A33F99" w:rsidRPr="0004447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A00C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0F2C8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EA8F1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3E790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75A20" w14:textId="77777777" w:rsidR="00A33F99" w:rsidRDefault="00A33F99" w:rsidP="00A33F99">
            <w:r w:rsidRPr="00A81D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923E75C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7B813" w14:textId="77777777" w:rsidR="00A33F99" w:rsidRPr="002A00C1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D8426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4"/>
            <w:r w:rsidRPr="00C12696">
              <w:rPr>
                <w:rFonts w:ascii="Times New Roman" w:hAnsi="Times New Roman" w:cs="Times New Roman"/>
                <w:lang w:val="ru-RU"/>
              </w:rPr>
              <w:t>Решение задач на определение начала, продолжительности и окончания события.</w:t>
            </w:r>
            <w:commentRangeEnd w:id="34"/>
            <w:r w:rsidR="00465BBB">
              <w:rPr>
                <w:rStyle w:val="aff9"/>
              </w:rPr>
              <w:commentReference w:id="34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37814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25BA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3CF78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AFD5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5EF22" w14:textId="77777777" w:rsidR="00A33F99" w:rsidRDefault="00A33F99" w:rsidP="00A33F99">
            <w:r w:rsidRPr="00A81D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01481C04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F7F94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E0B5C" w14:textId="1FEA978A" w:rsidR="00A33F99" w:rsidRPr="00C12696" w:rsidRDefault="00A33F99" w:rsidP="00465BBB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5"/>
            <w:r w:rsidRPr="00C12696">
              <w:rPr>
                <w:rFonts w:ascii="Times New Roman" w:hAnsi="Times New Roman" w:cs="Times New Roman"/>
                <w:lang w:val="ru-RU"/>
              </w:rPr>
              <w:t xml:space="preserve">Единица времени секунда. </w:t>
            </w:r>
            <w:commentRangeEnd w:id="35"/>
            <w:r w:rsidR="0061367E">
              <w:rPr>
                <w:rStyle w:val="aff9"/>
              </w:rPr>
              <w:commentReference w:id="35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6A3E9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AFEA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8C02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1B1A8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920B3" w14:textId="77777777" w:rsidR="00A33F99" w:rsidRDefault="00A33F99" w:rsidP="00A33F99">
            <w:r w:rsidRPr="00C564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9B3BEBD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786A4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51C79" w14:textId="77777777" w:rsidR="00A33F99" w:rsidRPr="00C12696" w:rsidRDefault="00A33F99" w:rsidP="00A33F9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 w:cs="Times New Roman"/>
              </w:rPr>
            </w:pPr>
            <w:commentRangeStart w:id="36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</w:rPr>
              <w:t>Таблица единиц времени.</w:t>
            </w:r>
            <w:commentRangeEnd w:id="36"/>
            <w:r w:rsidR="0061367E">
              <w:rPr>
                <w:rStyle w:val="aff9"/>
              </w:rPr>
              <w:commentReference w:id="36"/>
            </w:r>
          </w:p>
          <w:p w14:paraId="3541F333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7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  <w:commentRangeEnd w:id="37"/>
            <w:r w:rsidR="0061367E">
              <w:rPr>
                <w:rStyle w:val="aff9"/>
              </w:rPr>
              <w:commentReference w:id="37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BA992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508C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F743E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B4B3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1248C" w14:textId="77777777" w:rsidR="00A33F99" w:rsidRDefault="00A33F99" w:rsidP="00A33F99">
            <w:r w:rsidRPr="00C564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</w:tbl>
    <w:p w14:paraId="5FA9351F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tbl>
      <w:tblPr>
        <w:tblW w:w="1077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134"/>
        <w:gridCol w:w="850"/>
        <w:gridCol w:w="1418"/>
        <w:gridCol w:w="1276"/>
        <w:gridCol w:w="1842"/>
      </w:tblGrid>
      <w:tr w:rsidR="00D95533" w:rsidRPr="00C12696" w14:paraId="43DB9241" w14:textId="77777777" w:rsidTr="00F518FD">
        <w:trPr>
          <w:trHeight w:hRule="exact" w:val="11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7C5A4" w14:textId="77777777" w:rsidR="00D95533" w:rsidRPr="00C12696" w:rsidRDefault="00D9553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A530C" w14:textId="77777777" w:rsidR="00D95533" w:rsidRDefault="008E7CA9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38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Величины. Доля величины времени, массы, длины</w:t>
            </w:r>
          </w:p>
          <w:p w14:paraId="1D162D8D" w14:textId="6A30EAB8" w:rsidR="0061367E" w:rsidRPr="00C12696" w:rsidRDefault="0061367E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38"/>
            <w:r w:rsidR="00A77E30">
              <w:rPr>
                <w:rStyle w:val="aff9"/>
              </w:rPr>
              <w:commentReference w:id="3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E2F32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57B1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0DB6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CFBE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849FF" w14:textId="77777777" w:rsidR="00D95533" w:rsidRPr="00C12696" w:rsidRDefault="00A33F99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4E35E3" w:rsidRPr="000046AC" w14:paraId="07121CD9" w14:textId="77777777" w:rsidTr="00F518FD">
        <w:trPr>
          <w:trHeight w:hRule="exact" w:val="1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6A08D" w14:textId="77777777" w:rsidR="004E35E3" w:rsidRPr="00C12696" w:rsidRDefault="004E35E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A325E" w14:textId="77777777" w:rsidR="004E35E3" w:rsidRPr="00C12696" w:rsidRDefault="004E35E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AFE44" w14:textId="77777777" w:rsidR="004E35E3" w:rsidRPr="00C12696" w:rsidRDefault="00044476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9406F" w14:textId="77777777" w:rsidR="004E35E3" w:rsidRPr="00C12696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9B1F9" w14:textId="77777777" w:rsidR="004E35E3" w:rsidRPr="00C12696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D7A84" w14:textId="77777777" w:rsidR="004E35E3" w:rsidRPr="00C12696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20AB8" w14:textId="77777777" w:rsidR="004E35E3" w:rsidRPr="00C12696" w:rsidRDefault="004E35E3" w:rsidP="004E35E3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использованием</w:t>
            </w:r>
            <w:r w:rsidR="00C12696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7A1436" w:rsidRPr="00C12696" w14:paraId="5DD23F72" w14:textId="77777777" w:rsidTr="00F518FD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968CD" w14:textId="77777777" w:rsidR="007A1436" w:rsidRPr="00C12696" w:rsidRDefault="007A1436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6749E" w14:textId="77777777" w:rsidR="007A1436" w:rsidRPr="00C12696" w:rsidRDefault="004E35E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70C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  <w:t>Проверочная работа №2: «Величины»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47357" w14:textId="77777777" w:rsidR="007A1436" w:rsidRPr="00C12696" w:rsidRDefault="00A865FA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9B550" w14:textId="77777777" w:rsidR="007A1436" w:rsidRPr="00C12696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D81CD" w14:textId="77777777" w:rsidR="007A1436" w:rsidRPr="00C12696" w:rsidRDefault="007A143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950BD" w14:textId="77777777" w:rsidR="007A1436" w:rsidRPr="00C12696" w:rsidRDefault="007A143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B5680" w14:textId="77777777" w:rsidR="007A1436" w:rsidRPr="00C12696" w:rsidRDefault="004E35E3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Письменный контроль</w:t>
            </w:r>
          </w:p>
        </w:tc>
      </w:tr>
      <w:tr w:rsidR="00A92BDB" w:rsidRPr="00C12696" w14:paraId="167ED3BE" w14:textId="77777777" w:rsidTr="00F518FD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8D52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6F43E" w14:textId="77777777" w:rsidR="00A92BDB" w:rsidRPr="00C12696" w:rsidRDefault="00A92BDB" w:rsidP="00A92BDB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Анализ проверочной работы. </w:t>
            </w:r>
            <w:commentRangeStart w:id="39"/>
            <w:r w:rsidRPr="00A86E72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Свойства сложения.</w:t>
            </w:r>
            <w:commentRangeEnd w:id="39"/>
            <w:r w:rsidR="0034648F" w:rsidRPr="00A86E72">
              <w:rPr>
                <w:rStyle w:val="aff9"/>
                <w:color w:val="0070C0"/>
              </w:rPr>
              <w:commentReference w:id="3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4C0A5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F56C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0EC29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0888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2A69F" w14:textId="77777777" w:rsidR="00A92BDB" w:rsidRDefault="00A92BDB" w:rsidP="00A92BDB">
            <w:r w:rsidRPr="00463DF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123A379E" w14:textId="77777777" w:rsidTr="00F518FD">
        <w:trPr>
          <w:trHeight w:val="8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DD96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ABCF4" w14:textId="77777777" w:rsidR="00A92BDB" w:rsidRPr="00C12696" w:rsidRDefault="00A92BDB" w:rsidP="00A92BDB">
            <w:pPr>
              <w:autoSpaceDE w:val="0"/>
              <w:autoSpaceDN w:val="0"/>
              <w:spacing w:before="96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  <w:commentRangeStart w:id="40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сложение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пределах миллиона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  <w:commentRangeEnd w:id="40"/>
            <w:r w:rsidR="001C327D">
              <w:rPr>
                <w:rStyle w:val="aff9"/>
              </w:rPr>
              <w:commentReference w:id="4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FC9BD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B1D1D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8F05A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96844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1BBB0" w14:textId="77777777" w:rsidR="00A92BDB" w:rsidRDefault="00A92BDB" w:rsidP="00A92BDB">
            <w:r w:rsidRPr="00463DF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150F0D8D" w14:textId="77777777" w:rsidTr="00F518FD">
        <w:trPr>
          <w:trHeight w:val="1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4525B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86279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commentRangeStart w:id="41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вычитание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пределах миллиона</w:t>
            </w:r>
            <w:commentRangeEnd w:id="41"/>
            <w:r w:rsidR="001C327D">
              <w:rPr>
                <w:rStyle w:val="aff9"/>
              </w:rPr>
              <w:commentReference w:id="4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687A3" w14:textId="77777777" w:rsidR="00A92BDB" w:rsidRPr="00A95B32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A95B3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E3D3A" w14:textId="77777777" w:rsidR="00A92BDB" w:rsidRPr="00A95B32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98B6" w14:textId="77777777" w:rsidR="00A92BDB" w:rsidRPr="00A95B32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25243" w14:textId="77777777" w:rsidR="00A92BDB" w:rsidRPr="00A95B32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AAD82" w14:textId="77777777" w:rsidR="00A92BDB" w:rsidRDefault="00A92BDB" w:rsidP="00A92BDB">
            <w:r w:rsidRPr="00463DF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7AD104CD" w14:textId="77777777" w:rsidTr="00F518FD">
        <w:trPr>
          <w:trHeight w:val="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78BF9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1C0AC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2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Равенство, содержащее неизвестный компонент арифметического действия сложения: запись, нахождение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lastRenderedPageBreak/>
              <w:t>неизвестного компонента</w:t>
            </w:r>
            <w:commentRangeEnd w:id="42"/>
            <w:r w:rsidR="001C327D">
              <w:rPr>
                <w:rStyle w:val="aff9"/>
              </w:rPr>
              <w:commentReference w:id="42"/>
            </w:r>
          </w:p>
          <w:p w14:paraId="48197202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7834E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5133D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FE512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3E28B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6C3C5" w14:textId="77777777" w:rsidR="00A92BDB" w:rsidRDefault="00A92BDB" w:rsidP="00A92BDB">
            <w:r w:rsidRPr="009750A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70A8F9BC" w14:textId="77777777" w:rsidTr="00F518FD">
        <w:trPr>
          <w:trHeight w:val="19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21B11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538EA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3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Равенство, содержащее неизвестный компонент арифметического действия вычитания: запись, нахождение неизвестного компонента</w:t>
            </w:r>
            <w:commentRangeEnd w:id="43"/>
            <w:r w:rsidR="001C327D">
              <w:rPr>
                <w:rStyle w:val="aff9"/>
              </w:rPr>
              <w:commentReference w:id="43"/>
            </w:r>
          </w:p>
          <w:p w14:paraId="5F252566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8A355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EAF3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4F22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A90D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37DAC" w14:textId="77777777" w:rsidR="00A92BDB" w:rsidRDefault="00A92BDB" w:rsidP="00A92BDB">
            <w:r w:rsidRPr="009750A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610DC42F" w14:textId="77777777" w:rsidTr="00F518FD">
        <w:trPr>
          <w:trHeight w:val="10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1A1BA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61CF0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Нахождение нескольких долей целого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  <w:commentRangeEnd w:id="44"/>
            <w:r w:rsidR="005D79D7">
              <w:rPr>
                <w:rStyle w:val="aff9"/>
              </w:rPr>
              <w:commentReference w:id="4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0D7C9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3277E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ECEC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FCFD6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4FDEA" w14:textId="77777777" w:rsidR="00A92BDB" w:rsidRDefault="00A92BDB" w:rsidP="00A92BDB">
            <w:r w:rsidRPr="00957D6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2C157C27" w14:textId="77777777" w:rsidTr="00F518FD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C3888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1A41C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commentRangeStart w:id="45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 xml:space="preserve">Решение задач </w:t>
            </w:r>
            <w:commentRangeEnd w:id="45"/>
            <w:r w:rsidR="00B104FA">
              <w:rPr>
                <w:rStyle w:val="aff9"/>
              </w:rPr>
              <w:commentReference w:id="45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6C76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ABDBD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DD174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9282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65846" w14:textId="77777777" w:rsidR="00A92BDB" w:rsidRDefault="00A92BDB" w:rsidP="00A92BDB">
            <w:r w:rsidRPr="00957D6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23CDE191" w14:textId="77777777" w:rsidTr="00F518FD">
        <w:trPr>
          <w:trHeight w:val="1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8AE6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83F4D" w14:textId="77777777" w:rsidR="00A92BDB" w:rsidRPr="00C12696" w:rsidRDefault="00A92BDB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46"/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величин.</w:t>
            </w:r>
            <w:commentRangeEnd w:id="46"/>
            <w:r w:rsidR="00B104FA">
              <w:rPr>
                <w:rStyle w:val="aff9"/>
              </w:rPr>
              <w:commentReference w:id="4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12D2F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F577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B3F95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2F852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D1650" w14:textId="77777777" w:rsidR="00A92BDB" w:rsidRDefault="00A92BDB" w:rsidP="00A92BDB">
            <w:r w:rsidRPr="00BF1AF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30C34589" w14:textId="77777777" w:rsidTr="00F518FD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33DB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428C5" w14:textId="79661A23" w:rsidR="00A92BDB" w:rsidRPr="00C12696" w:rsidRDefault="00D05E52" w:rsidP="00D05E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commentRangeStart w:id="47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задач на уменьшение и увеличение в несколько раз с вопросами в косвенной форме </w:t>
            </w:r>
            <w:commentRangeEnd w:id="47"/>
            <w:r>
              <w:rPr>
                <w:rStyle w:val="aff9"/>
              </w:rPr>
              <w:commentReference w:id="47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CCE61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63DA6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7DE0C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E5CE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F155C" w14:textId="77777777" w:rsidR="00A92BDB" w:rsidRDefault="00A92BDB" w:rsidP="00A92BDB">
            <w:r w:rsidRPr="00BF1AF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D5252E" w:rsidRPr="000046AC" w14:paraId="50E77D20" w14:textId="77777777" w:rsidTr="00F518FD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F6DD0" w14:textId="77777777" w:rsidR="00D5252E" w:rsidRPr="00C12696" w:rsidRDefault="00D5252E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4A49F" w14:textId="77777777" w:rsidR="00D5252E" w:rsidRPr="00C12696" w:rsidRDefault="00C12696" w:rsidP="005311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C3C5A" w14:textId="77777777" w:rsidR="00D5252E" w:rsidRPr="00C12696" w:rsidRDefault="00044476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44BAB" w14:textId="77777777" w:rsidR="00D5252E" w:rsidRPr="00C12696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7CC72" w14:textId="77777777" w:rsidR="00D5252E" w:rsidRPr="00C12696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AE56B" w14:textId="77777777" w:rsidR="00D5252E" w:rsidRPr="00C12696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FEF98" w14:textId="77777777" w:rsidR="00D5252E" w:rsidRPr="00C12696" w:rsidRDefault="00C12696" w:rsidP="007A143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Тестирование</w:t>
            </w:r>
            <w:r w:rsidR="00A865F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; </w:t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</w:tc>
      </w:tr>
      <w:tr w:rsidR="00A92BDB" w:rsidRPr="00F27BA7" w14:paraId="47A70765" w14:textId="77777777" w:rsidTr="00F518FD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80579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6CC6C" w14:textId="77777777" w:rsidR="00A92BDB" w:rsidRPr="00C12696" w:rsidRDefault="00A92BDB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48"/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увеличение (уменьшение) числа на несколько единиц, выраженных в косвенной форме.</w:t>
            </w:r>
            <w:commentRangeEnd w:id="48"/>
            <w:r w:rsidR="007700B8">
              <w:rPr>
                <w:rStyle w:val="aff9"/>
              </w:rPr>
              <w:commentReference w:id="4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D206E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1E39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50A93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3606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60F55" w14:textId="77777777" w:rsidR="00A92BDB" w:rsidRDefault="00A92BDB" w:rsidP="00A92BDB">
            <w:r w:rsidRPr="00FD36A7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B6873A1" w14:textId="77777777" w:rsidTr="00F518FD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38D86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933BB" w14:textId="77777777" w:rsidR="00A92BDB" w:rsidRPr="00C12696" w:rsidRDefault="00A92BDB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Странички для любознательных. Задачи расчеты.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2760E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7F13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DCE2E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B9693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C5366" w14:textId="77777777" w:rsidR="00A92BDB" w:rsidRDefault="00A92BDB" w:rsidP="00A92BDB">
            <w:r w:rsidRPr="00FD36A7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D95533" w:rsidRPr="00C12696" w14:paraId="2B3BA116" w14:textId="77777777" w:rsidTr="00F518FD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8BFD4" w14:textId="77777777" w:rsidR="00D95533" w:rsidRPr="00C12696" w:rsidRDefault="00D9553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407C7" w14:textId="77777777" w:rsidR="00D95533" w:rsidRPr="00C12696" w:rsidRDefault="00C12696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b/>
                <w:lang w:val="ru-RU"/>
              </w:rPr>
            </w:pPr>
            <w:r w:rsidRPr="00C12696">
              <w:rPr>
                <w:rFonts w:ascii="Times New Roman" w:hAnsi="Times New Roman" w:cs="Times New Roman"/>
                <w:b/>
                <w:lang w:val="ru-RU"/>
              </w:rPr>
              <w:t>Проверочная работа №3 «Сложение и вычитание чисел в пределах миллиона».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B1603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85E31" w14:textId="77777777" w:rsidR="00D95533" w:rsidRPr="00C12696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233E6" w14:textId="77777777" w:rsidR="00D95533" w:rsidRPr="00C12696" w:rsidRDefault="00D955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DDDF0" w14:textId="77777777" w:rsidR="00D95533" w:rsidRPr="00C12696" w:rsidRDefault="00D955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822CC" w14:textId="77777777" w:rsidR="00D95533" w:rsidRPr="00C12696" w:rsidRDefault="008E7CA9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A92BDB" w:rsidRPr="00C12696" w14:paraId="701A4A80" w14:textId="77777777" w:rsidTr="00F518FD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F8C94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0DD75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Анализ проверочной работы. </w:t>
            </w:r>
          </w:p>
          <w:p w14:paraId="159CCD97" w14:textId="03F84ACE" w:rsidR="00A92BDB" w:rsidRPr="00097B1C" w:rsidRDefault="00A92BDB" w:rsidP="00A92BDB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49"/>
            <w:r w:rsidRPr="00097B1C">
              <w:rPr>
                <w:rFonts w:ascii="Times New Roman" w:hAnsi="Times New Roman" w:cs="Times New Roman"/>
                <w:lang w:val="ru-RU"/>
              </w:rPr>
              <w:t>Свойства умножения.</w:t>
            </w:r>
            <w:r w:rsidR="00D05E5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Письменные приемы умножения на 0 и 1</w:t>
            </w:r>
            <w:commentRangeEnd w:id="49"/>
            <w:r w:rsidR="00D05E52">
              <w:rPr>
                <w:rStyle w:val="aff9"/>
              </w:rPr>
              <w:commentReference w:id="4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7C58A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21500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C80FB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D112B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8A5B7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5B031424" w14:textId="77777777" w:rsidTr="00F518FD">
        <w:trPr>
          <w:trHeight w:hRule="exact" w:val="1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8F56E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C4A36" w14:textId="77777777" w:rsidR="00A92BDB" w:rsidRPr="00C12696" w:rsidRDefault="00A92BDB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0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однозначное число в пределах </w:t>
            </w:r>
          </w:p>
          <w:p w14:paraId="2D17DDDF" w14:textId="77777777" w:rsidR="00A92BDB" w:rsidRPr="00C12696" w:rsidRDefault="00A92BDB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100 000</w:t>
            </w:r>
            <w:commentRangeEnd w:id="50"/>
            <w:r w:rsidR="00D05E52">
              <w:rPr>
                <w:rStyle w:val="aff9"/>
              </w:rPr>
              <w:commentReference w:id="5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78F34" w14:textId="77777777" w:rsidR="00A92BDB" w:rsidRPr="0004447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D738A" w14:textId="77777777" w:rsidR="00A92BDB" w:rsidRPr="00C12696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65111" w14:textId="77777777" w:rsidR="00A92BDB" w:rsidRPr="00C12696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0F482" w14:textId="77777777" w:rsidR="00A92BDB" w:rsidRPr="00C12696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0F851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FF2F0BE" w14:textId="77777777" w:rsidTr="00F518FD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76BF3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53002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1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чисел, запись которых оканчивается нулями.</w:t>
            </w:r>
            <w:commentRangeEnd w:id="51"/>
            <w:r w:rsidR="00D05E52">
              <w:rPr>
                <w:rStyle w:val="aff9"/>
              </w:rPr>
              <w:commentReference w:id="5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F715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B6A9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63E10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7BFA9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073B1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2351AFD9" w14:textId="77777777" w:rsidTr="00F518FD">
        <w:trPr>
          <w:trHeight w:hRule="exact" w:val="1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A7FA3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F8F85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2"/>
            <w:r w:rsidRPr="007A18E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Равенство, содержащее неизвестный компонент арифметического действия умножения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и деления</w:t>
            </w:r>
            <w:r w:rsidRPr="007A18E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: запись, нахождение неизвестного компонента</w:t>
            </w:r>
            <w:commentRangeEnd w:id="52"/>
            <w:r w:rsidR="00A6098C">
              <w:rPr>
                <w:rStyle w:val="aff9"/>
              </w:rPr>
              <w:commentReference w:id="52"/>
            </w:r>
          </w:p>
          <w:p w14:paraId="24C1AC19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3F93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BE343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A2A9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21930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D10FE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4CE8DF94" w14:textId="77777777" w:rsidTr="00F518FD">
        <w:trPr>
          <w:trHeight w:hRule="exact" w:val="10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3EDEE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B6B9F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3"/>
            <w:r w:rsidRPr="007A18EA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Умножение величины на однозначное число</w:t>
            </w:r>
          </w:p>
          <w:p w14:paraId="5E3C9A63" w14:textId="64F8A372" w:rsidR="00A92BDB" w:rsidRPr="007A18EA" w:rsidRDefault="0061367E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53"/>
            <w:r w:rsidR="00FA3440">
              <w:rPr>
                <w:rStyle w:val="aff9"/>
              </w:rPr>
              <w:commentReference w:id="53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BA9D2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EBFAC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BEFEA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FDA53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74E6F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2DF9CA2F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5FE2B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4837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деление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однозначное число в пределах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100 000</w:t>
            </w:r>
            <w:commentRangeEnd w:id="54"/>
            <w:r w:rsidR="00A6098C">
              <w:rPr>
                <w:rStyle w:val="aff9"/>
              </w:rPr>
              <w:commentReference w:id="5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3A5B8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986F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BAD24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DF7D9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A1B64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1AFFB79" w14:textId="77777777" w:rsidTr="00F518FD">
        <w:trPr>
          <w:trHeight w:hRule="exact" w:val="13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E347B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0307F" w14:textId="77777777" w:rsidR="00A92BDB" w:rsidRPr="001D1A33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5"/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Задачи на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увеличение (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уменьшение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)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числа в несколько раз, выраженные в косвенной форме</w:t>
            </w:r>
            <w:commentRangeEnd w:id="55"/>
            <w:r w:rsidR="00A6098C">
              <w:rPr>
                <w:rStyle w:val="aff9"/>
              </w:rPr>
              <w:commentReference w:id="55"/>
            </w:r>
          </w:p>
          <w:p w14:paraId="37113B80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45C4B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564F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F28A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76F19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E0984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426A59" w14:paraId="60515369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E794F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797A7" w14:textId="77777777" w:rsidR="00426A59" w:rsidRDefault="00426A59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Закрепление. </w:t>
            </w:r>
          </w:p>
          <w:p w14:paraId="5D30973A" w14:textId="30E1E1F2" w:rsidR="00A92BDB" w:rsidRPr="001D1A33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6"/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пропорциональное деление</w:t>
            </w:r>
            <w:commentRangeEnd w:id="56"/>
            <w:r w:rsidR="005055E1">
              <w:rPr>
                <w:rStyle w:val="aff9"/>
              </w:rPr>
              <w:commentReference w:id="56"/>
            </w:r>
          </w:p>
          <w:p w14:paraId="2C266982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A671C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27092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54AE2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6A2A1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9F538" w14:textId="77777777" w:rsidR="00A92BDB" w:rsidRPr="00426A59" w:rsidRDefault="00A92BDB" w:rsidP="00A92BDB">
            <w:pPr>
              <w:rPr>
                <w:lang w:val="ru-RU"/>
              </w:rPr>
            </w:pPr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5055E1" w:rsidRPr="00426A59" w14:paraId="25FC7ADE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92481" w14:textId="77777777" w:rsidR="005055E1" w:rsidRPr="001D1A33" w:rsidRDefault="005055E1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A65FF" w14:textId="478D1679" w:rsidR="005055E1" w:rsidRPr="001D1A33" w:rsidRDefault="00426A59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7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еление 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 xml:space="preserve">многозначного числа на 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 xml:space="preserve">однозначное (в записи 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>частного - нули)</w:t>
            </w:r>
            <w:commentRangeEnd w:id="57"/>
            <w:r>
              <w:rPr>
                <w:rStyle w:val="aff9"/>
              </w:rPr>
              <w:commentReference w:id="57"/>
            </w:r>
            <w:r w:rsidR="001C21B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7A84C" w14:textId="77777777" w:rsidR="005055E1" w:rsidRDefault="005055E1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06273" w14:textId="77777777" w:rsidR="005055E1" w:rsidRPr="007A18EA" w:rsidRDefault="005055E1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D8C8C" w14:textId="77777777" w:rsidR="005055E1" w:rsidRPr="007A18EA" w:rsidRDefault="005055E1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5CE97" w14:textId="77777777" w:rsidR="005055E1" w:rsidRPr="007A18EA" w:rsidRDefault="005055E1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38119" w14:textId="5E188F40" w:rsidR="005055E1" w:rsidRPr="006C25E2" w:rsidRDefault="00426A59" w:rsidP="00A92BD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426A59" w14:paraId="33D43365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9DCE8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C6A20" w14:textId="52423B4B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8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многозначных чисел на однозначное</w:t>
            </w:r>
            <w:commentRangeEnd w:id="58"/>
            <w:r w:rsidR="00B07563">
              <w:rPr>
                <w:rStyle w:val="aff9"/>
              </w:rPr>
              <w:commentReference w:id="58"/>
            </w:r>
            <w:r w:rsidR="001C21B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Закрепление.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03027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442E6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75F9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C5071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6FEA8" w14:textId="77777777" w:rsidR="00A92BDB" w:rsidRPr="00426A59" w:rsidRDefault="00A92BDB" w:rsidP="00A92BDB">
            <w:pPr>
              <w:rPr>
                <w:lang w:val="ru-RU"/>
              </w:rPr>
            </w:pPr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50AF2087" w14:textId="77777777" w:rsidTr="009A43BB">
        <w:trPr>
          <w:trHeight w:hRule="exact" w:val="15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EC484A7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BDF9A7A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9"/>
            <w:r w:rsidRPr="00BF416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Решение задач на нахождение четвертого пропоционального, решаемые способом отношений</w:t>
            </w:r>
          </w:p>
          <w:p w14:paraId="0421E824" w14:textId="1C35E110" w:rsidR="0061367E" w:rsidRDefault="0061367E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59"/>
            <w:r w:rsidR="001C21B6">
              <w:rPr>
                <w:rStyle w:val="aff9"/>
              </w:rPr>
              <w:commentReference w:id="5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3D36F18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159A02C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662712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99BD5B6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1A6285AE" w14:textId="77777777" w:rsidR="00A92BDB" w:rsidRDefault="00A92BDB" w:rsidP="00A92BDB"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F27BA7" w14:paraId="32736676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FBD59" w14:textId="77777777" w:rsidR="008D309D" w:rsidRPr="004776E2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7D2C4" w14:textId="77777777" w:rsidR="008D309D" w:rsidRDefault="008D309D" w:rsidP="008D309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60"/>
            <w:r w:rsidRPr="00C36538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Деление величины на однозначное число</w:t>
            </w:r>
            <w:commentRangeEnd w:id="60"/>
            <w:r w:rsidR="00F518FD">
              <w:rPr>
                <w:rStyle w:val="aff9"/>
              </w:rPr>
              <w:commentReference w:id="60"/>
            </w:r>
          </w:p>
          <w:p w14:paraId="648FE528" w14:textId="792D8CA1" w:rsidR="0061367E" w:rsidRDefault="0061367E" w:rsidP="008D309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729F6" w14:textId="77777777" w:rsidR="008D309D" w:rsidRPr="007A18EA" w:rsidRDefault="00044476" w:rsidP="008D309D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1BAED" w14:textId="77777777" w:rsidR="008D309D" w:rsidRPr="007A18EA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CF9FA" w14:textId="77777777" w:rsidR="008D309D" w:rsidRPr="007A18EA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ECA88" w14:textId="77777777" w:rsidR="008D309D" w:rsidRPr="007A18EA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C8DAA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518FD" w:rsidRPr="00F27BA7" w14:paraId="63FA9657" w14:textId="68BC1CE4" w:rsidTr="00F518FD">
        <w:trPr>
          <w:trHeight w:hRule="exact" w:val="1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B1A82" w14:textId="77777777" w:rsidR="00F518FD" w:rsidRPr="004776E2" w:rsidRDefault="00F518FD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B76A7" w14:textId="058E14E8" w:rsidR="00F518FD" w:rsidRPr="0019054B" w:rsidRDefault="00F518FD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61"/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У</w:t>
            </w:r>
            <w:r w:rsidR="0050436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ножение и деление величины на однозначное число. </w:t>
            </w:r>
            <w:r w:rsidRPr="0019054B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Понятие доли величины</w:t>
            </w:r>
            <w:commentRangeEnd w:id="61"/>
            <w:r>
              <w:rPr>
                <w:rStyle w:val="aff9"/>
              </w:rPr>
              <w:commentReference w:id="61"/>
            </w:r>
          </w:p>
          <w:p w14:paraId="5C94CD95" w14:textId="073A5227" w:rsidR="00F518FD" w:rsidRPr="0019054B" w:rsidRDefault="00F518FD" w:rsidP="0019054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19054B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FBD98" w14:textId="16E90C7C" w:rsidR="00F518FD" w:rsidRDefault="00F518FD" w:rsidP="0019054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CA892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BDBAE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7789B" w14:textId="77777777" w:rsidR="00F518FD" w:rsidRDefault="00F518FD" w:rsidP="0019054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55C2" w14:textId="4164F600" w:rsidR="00F518FD" w:rsidRPr="00F27BA7" w:rsidRDefault="00F518FD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518FD" w:rsidRPr="00F27BA7" w14:paraId="143587BC" w14:textId="593E4566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AEE35" w14:textId="77777777" w:rsidR="00F518FD" w:rsidRPr="004776E2" w:rsidRDefault="00F518FD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419A0" w14:textId="58EC5C92" w:rsidR="00F518FD" w:rsidRPr="0019054B" w:rsidRDefault="00F518FD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62"/>
            <w:r w:rsidRPr="0019054B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Сравнение долей одного целого. </w:t>
            </w:r>
            <w:commentRangeEnd w:id="62"/>
            <w:r w:rsidR="0050436D">
              <w:rPr>
                <w:rStyle w:val="aff9"/>
              </w:rPr>
              <w:commentReference w:id="62"/>
            </w:r>
          </w:p>
          <w:p w14:paraId="567152A0" w14:textId="03A7D6E9" w:rsidR="00F518FD" w:rsidRPr="0019054B" w:rsidRDefault="00F518FD" w:rsidP="0019054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19054B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BA921" w14:textId="10334BCC" w:rsidR="00F518FD" w:rsidRDefault="00F518FD" w:rsidP="0019054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79084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FF7A3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C0055" w14:textId="77777777" w:rsidR="00F518FD" w:rsidRDefault="00F518FD" w:rsidP="0019054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4D5F" w14:textId="6866D91C" w:rsidR="00F518FD" w:rsidRPr="00F27BA7" w:rsidRDefault="00F518FD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518FD" w:rsidRPr="00F27BA7" w14:paraId="727527D1" w14:textId="4CA40833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60F84" w14:textId="77777777" w:rsidR="00F518FD" w:rsidRPr="004776E2" w:rsidRDefault="00F518FD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00635" w14:textId="4ECAFB7D" w:rsidR="00F518FD" w:rsidRPr="0019054B" w:rsidRDefault="00F518FD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63"/>
            <w:r w:rsidRPr="0019054B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Нахождение доли от величины, величины по ее доле</w:t>
            </w:r>
            <w:commentRangeEnd w:id="63"/>
            <w:r>
              <w:rPr>
                <w:rStyle w:val="aff9"/>
              </w:rPr>
              <w:commentReference w:id="63"/>
            </w:r>
          </w:p>
          <w:p w14:paraId="07AE0908" w14:textId="7E6F3500" w:rsidR="00F518FD" w:rsidRPr="0019054B" w:rsidRDefault="00F518FD" w:rsidP="0019054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19054B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D35B9" w14:textId="016308E7" w:rsidR="00F518FD" w:rsidRDefault="00F518FD" w:rsidP="0019054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60BBC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CE07E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D40A1" w14:textId="77777777" w:rsidR="00F518FD" w:rsidRDefault="00F518FD" w:rsidP="0019054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E20" w14:textId="464628DA" w:rsidR="00F518FD" w:rsidRPr="00F27BA7" w:rsidRDefault="00F518FD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0046AC" w14:paraId="1ED3618E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E7D15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15BA7" w14:textId="77777777" w:rsidR="0019054B" w:rsidRPr="00C1269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60B62" w14:textId="77777777" w:rsidR="0019054B" w:rsidRPr="00044476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F6FCA" w14:textId="77777777" w:rsidR="0019054B" w:rsidRPr="00C12696" w:rsidRDefault="0019054B" w:rsidP="00190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07345" w14:textId="77777777" w:rsidR="0019054B" w:rsidRPr="00C12696" w:rsidRDefault="0019054B" w:rsidP="00190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30492" w14:textId="77777777" w:rsidR="0019054B" w:rsidRPr="00C12696" w:rsidRDefault="0019054B" w:rsidP="00190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31B19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Тестирован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ие;  </w:t>
            </w:r>
          </w:p>
        </w:tc>
      </w:tr>
      <w:tr w:rsidR="0019054B" w:rsidRPr="00F27BA7" w14:paraId="4EE1F308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24566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D3877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9A4774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 </w:t>
            </w:r>
            <w:r w:rsidRPr="009A4774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№4 «Умножение и деление на однозначное число»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C01FA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4980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8437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0212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51D4C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контроль </w:t>
            </w:r>
          </w:p>
        </w:tc>
      </w:tr>
      <w:tr w:rsidR="0019054B" w:rsidRPr="000046AC" w14:paraId="1297FDEB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CBC66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A7C7B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работы.</w:t>
            </w:r>
          </w:p>
          <w:p w14:paraId="00646468" w14:textId="477EBC41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commentRangeStart w:id="64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Умножение и деление на однозначное число. </w:t>
            </w:r>
            <w:commentRangeEnd w:id="64"/>
            <w:r>
              <w:rPr>
                <w:rStyle w:val="aff9"/>
              </w:rPr>
              <w:commentReference w:id="6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CAAF9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7C6FC" w14:textId="77777777" w:rsidR="0019054B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9801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31A2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F9F1E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F27BA7" w14:paraId="40F78D4B" w14:textId="77777777" w:rsidTr="00F518FD">
        <w:trPr>
          <w:trHeight w:hRule="exact" w:val="11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54EA6" w14:textId="53E65CB0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720DB" w14:textId="47190631" w:rsidR="0019054B" w:rsidRPr="008060D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  <w:commentRangeStart w:id="65"/>
            <w:r w:rsidRPr="008060D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Единицы скорости (километры в час, метры в минуту, метры в секунду).</w:t>
            </w:r>
            <w:commentRangeEnd w:id="65"/>
            <w:r>
              <w:rPr>
                <w:rStyle w:val="aff9"/>
              </w:rPr>
              <w:commentReference w:id="65"/>
            </w:r>
          </w:p>
          <w:p w14:paraId="3F54304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CC88C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6518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2FB3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B5B6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E0E4E" w14:textId="77777777" w:rsidR="0019054B" w:rsidRDefault="0019054B" w:rsidP="0019054B">
            <w:r w:rsidRPr="001115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48FD56C" w14:textId="77777777" w:rsidTr="00F518FD">
        <w:trPr>
          <w:trHeight w:hRule="exact" w:val="13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4509B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54CC1" w14:textId="77777777" w:rsidR="0019054B" w:rsidRPr="008060D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66"/>
            <w:r w:rsidRPr="008060D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Таблица единиц скорости. Соотношение между единицами в пределах 100 000</w:t>
            </w:r>
          </w:p>
          <w:p w14:paraId="721E9174" w14:textId="2588980B" w:rsidR="0019054B" w:rsidRPr="00C1269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66"/>
            <w:r>
              <w:rPr>
                <w:rStyle w:val="aff9"/>
              </w:rPr>
              <w:commentReference w:id="6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F0D66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1B814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FAFAF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38CEF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2AE27" w14:textId="77777777" w:rsidR="0019054B" w:rsidRDefault="0019054B" w:rsidP="0019054B">
            <w:r w:rsidRPr="001115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4EF0D16A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B8679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29BB5" w14:textId="77777777" w:rsidR="0019054B" w:rsidRPr="008060D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7"/>
            <w:r w:rsidRPr="008060D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Текстовые задачи. Анализ зависимостей, характеризующих процессы: движения (скорость, время, пройденный путь) и решение соответствующих задач</w:t>
            </w:r>
            <w:commentRangeEnd w:id="67"/>
            <w:r>
              <w:rPr>
                <w:rStyle w:val="aff9"/>
              </w:rPr>
              <w:commentReference w:id="67"/>
            </w:r>
          </w:p>
          <w:p w14:paraId="29FC6119" w14:textId="77777777" w:rsidR="0019054B" w:rsidRPr="00C1269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5B69A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B067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3D8DF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3D47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A4047" w14:textId="77777777" w:rsidR="0019054B" w:rsidRDefault="0019054B" w:rsidP="0019054B">
            <w:r w:rsidRPr="001115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C12696" w14:paraId="30451619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E9F76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81E13" w14:textId="77777777" w:rsidR="0019054B" w:rsidRPr="00C12696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8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Решение задач на движение. </w:t>
            </w:r>
            <w:commentRangeEnd w:id="68"/>
            <w:r>
              <w:rPr>
                <w:rStyle w:val="aff9"/>
              </w:rPr>
              <w:commentReference w:id="6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69F30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5B7A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3328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602A4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01DD4" w14:textId="77777777" w:rsidR="0019054B" w:rsidRDefault="0019054B" w:rsidP="0019054B">
            <w:r w:rsidRPr="00023660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54BF612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D8CE1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7EBD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«Странички для любознательных». Задачи-расчеты.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4DAD2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CB930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4BDEE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6F80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5F099" w14:textId="77777777" w:rsidR="0019054B" w:rsidRDefault="0019054B" w:rsidP="0019054B">
            <w:r w:rsidRPr="00023660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C9F7142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BFE3B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51AA3" w14:textId="77777777" w:rsidR="0019054B" w:rsidRPr="00986D7A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986D7A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 5 «Скорость. Время. Рас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с</w:t>
            </w:r>
            <w:r w:rsidRPr="00986D7A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тояние»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BCD23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97D2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3E970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F291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8CC39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9054B" w:rsidRPr="00986D7A" w14:paraId="139F1E07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8E6EB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F754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9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числа на произведение</w:t>
            </w:r>
            <w:commentRangeEnd w:id="69"/>
            <w:r>
              <w:rPr>
                <w:rStyle w:val="aff9"/>
              </w:rPr>
              <w:commentReference w:id="6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1F4B6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5C98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0161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CE52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FA664" w14:textId="77777777" w:rsidR="0019054B" w:rsidRDefault="0019054B" w:rsidP="0019054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05D6300D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FA1E5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2C69A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0"/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ь</w:t>
            </w: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менное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</w:t>
            </w: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на число, оканчивающееся </w:t>
            </w:r>
            <w:r w:rsidRPr="00B03369">
              <w:rPr>
                <w:rFonts w:ascii="Times New Roman" w:hAnsi="Times New Roman" w:cs="Times New Roman"/>
                <w:lang w:val="ru-RU"/>
              </w:rPr>
              <w:br/>
            </w: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нулями</w:t>
            </w:r>
            <w:commentRangeEnd w:id="70"/>
            <w:r>
              <w:rPr>
                <w:rStyle w:val="aff9"/>
              </w:rPr>
              <w:commentReference w:id="7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9D7D0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9268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8967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1F3C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2063C" w14:textId="77777777" w:rsidR="0019054B" w:rsidRDefault="0019054B" w:rsidP="0019054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7CB0051" w14:textId="77777777" w:rsidTr="00F518FD">
        <w:trPr>
          <w:trHeight w:hRule="exact" w:val="9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E06C4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64ED8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1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двух чисел, оканчивающихся нулями.</w:t>
            </w:r>
            <w:commentRangeEnd w:id="71"/>
            <w:r>
              <w:rPr>
                <w:rStyle w:val="aff9"/>
              </w:rPr>
              <w:commentReference w:id="7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B6C71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BF8D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5A552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41F9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BE347" w14:textId="77777777" w:rsidR="0019054B" w:rsidRDefault="0019054B" w:rsidP="0019054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F7B2747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82859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0C12A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2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одновременное встречное движение</w:t>
            </w:r>
            <w:commentRangeEnd w:id="72"/>
            <w:r>
              <w:rPr>
                <w:rStyle w:val="aff9"/>
              </w:rPr>
              <w:commentReference w:id="72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F3222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3464E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CCCDD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C32C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48C67" w14:textId="77777777" w:rsidR="0019054B" w:rsidRDefault="0019054B" w:rsidP="0019054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5BF2F3A9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9EC328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B1B2D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3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Перестановка и группировка множителей. </w:t>
            </w:r>
            <w:commentRangeEnd w:id="73"/>
            <w:r>
              <w:rPr>
                <w:rStyle w:val="aff9"/>
              </w:rPr>
              <w:commentReference w:id="73"/>
            </w:r>
          </w:p>
          <w:p w14:paraId="2F25DB3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«Странички для любознательных»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58686F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AB49C9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3A673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9719A7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BFDFA2" w14:textId="77777777" w:rsidR="0019054B" w:rsidRDefault="0019054B" w:rsidP="0019054B">
            <w:r w:rsidRPr="005B334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C12696" w14:paraId="5184E425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7A81E0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D5276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4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Деление числа на произведение</w:t>
            </w:r>
            <w:commentRangeEnd w:id="74"/>
            <w:r>
              <w:rPr>
                <w:rStyle w:val="aff9"/>
              </w:rPr>
              <w:commentReference w:id="7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55304D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2AAEF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866F5D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6B251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7AC930" w14:textId="77777777" w:rsidR="0019054B" w:rsidRDefault="0019054B" w:rsidP="0019054B">
            <w:r w:rsidRPr="005B334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A95B32" w14:paraId="3458FB54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3131A3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4A1E04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4B359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Деление на 10, 100, 1000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  <w:p w14:paraId="0A6E7D9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5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Деление с остатком на 10, 100, 1000</w:t>
            </w:r>
            <w:commentRangeEnd w:id="75"/>
            <w:r>
              <w:rPr>
                <w:rStyle w:val="aff9"/>
              </w:rPr>
              <w:commentReference w:id="75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D3A553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7A3AD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30343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4F908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683228" w14:textId="77777777" w:rsidR="0019054B" w:rsidRDefault="0019054B" w:rsidP="0019054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49CD072" w14:textId="77777777" w:rsidTr="009A43BB">
        <w:trPr>
          <w:trHeight w:hRule="exact" w:val="12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4AE9457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87DAABE" w14:textId="77777777" w:rsidR="0019054B" w:rsidRPr="00E30251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76"/>
            <w:r w:rsidRPr="00E3025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Задача с величинами «цена», «количество», «стоимость».</w:t>
            </w:r>
          </w:p>
          <w:p w14:paraId="180C0C66" w14:textId="043D96DF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76"/>
            <w:r>
              <w:rPr>
                <w:rStyle w:val="aff9"/>
              </w:rPr>
              <w:commentReference w:id="7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1446293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78659BF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82DE50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3B7316D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5F0092C" w14:textId="77777777" w:rsidR="0019054B" w:rsidRDefault="0019054B" w:rsidP="0019054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0637FC00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F5A218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  <w:commentRangeStart w:id="77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585625" w14:textId="77777777" w:rsidR="0019054B" w:rsidRPr="00F27BA7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F27BA7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на число, оканчивающееся нулями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  <w:commentRangeEnd w:id="77"/>
            <w:r>
              <w:rPr>
                <w:rStyle w:val="aff9"/>
              </w:rPr>
              <w:commentReference w:id="77"/>
            </w:r>
          </w:p>
          <w:p w14:paraId="07EDCB1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942E4E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C14C1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90DB7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3FEDE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965497" w14:textId="77777777" w:rsidR="0019054B" w:rsidRDefault="0019054B" w:rsidP="0019054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016ACE16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CB48FE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BC0C9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8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движение в противоположных направлениях</w:t>
            </w:r>
            <w:commentRangeEnd w:id="78"/>
            <w:r>
              <w:rPr>
                <w:rStyle w:val="aff9"/>
              </w:rPr>
              <w:commentReference w:id="7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3AFDC8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2692B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D80F2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CA991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5F2712" w14:textId="77777777" w:rsidR="0019054B" w:rsidRDefault="0019054B" w:rsidP="0019054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5CD35DFA" w14:textId="77777777" w:rsidTr="009A43BB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970CEDF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7BD39A5" w14:textId="08A6E202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E3025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Задачи на движение в одном направлении</w:t>
            </w:r>
            <w:r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 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1596541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D8E4142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56A683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E2D5E7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D8D3266" w14:textId="77777777" w:rsidR="0019054B" w:rsidRDefault="0019054B" w:rsidP="0019054B">
            <w:r w:rsidRPr="00D1548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0C38AF46" w14:textId="77777777" w:rsidTr="009A43BB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3C92174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6152C9E" w14:textId="05392991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Задачи на движение по реке</w:t>
            </w:r>
          </w:p>
          <w:p w14:paraId="7CFC540C" w14:textId="77314F49" w:rsidR="0019054B" w:rsidRPr="0061367E" w:rsidRDefault="0019054B" w:rsidP="0019054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55D7C3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E7258FD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3CCBF0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0CA00B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08AE9D1" w14:textId="77777777" w:rsidR="0019054B" w:rsidRDefault="0019054B" w:rsidP="0019054B">
            <w:r w:rsidRPr="00D1548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6B3F6D48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A8DAAE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DA45A3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AE64F0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634C84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B2B37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35867E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55B62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444A626C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504337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2F80A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Наши проекты «Сборник математических задач»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676142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0AEB9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FD6FD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B8D02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16D085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F27BA7" w14:paraId="339975B2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AE967C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CFF74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9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числа на сумму</w:t>
            </w:r>
            <w:commentRangeEnd w:id="79"/>
            <w:r>
              <w:rPr>
                <w:rStyle w:val="aff9"/>
              </w:rPr>
              <w:commentReference w:id="7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4F2050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9760A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639400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3199B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E2F9E5" w14:textId="77777777" w:rsidR="0019054B" w:rsidRDefault="0019054B" w:rsidP="0019054B">
            <w:r w:rsidRPr="00E942D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C12696" w14:paraId="5D13B4EC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50DA6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966ED" w14:textId="77777777" w:rsidR="0019054B" w:rsidRPr="00C12696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80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двузначное число </w:t>
            </w:r>
            <w:commentRangeEnd w:id="80"/>
            <w:r>
              <w:rPr>
                <w:rStyle w:val="aff9"/>
              </w:rPr>
              <w:commentReference w:id="8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E9931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7D9D3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C3224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C7BA6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070CA" w14:textId="77777777" w:rsidR="0019054B" w:rsidRDefault="0019054B" w:rsidP="0019054B">
            <w:r w:rsidRPr="00E942D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8CA1C3C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09CC5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B2602" w14:textId="77777777" w:rsidR="0019054B" w:rsidRPr="00C12696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1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двузначное число</w:t>
            </w:r>
            <w:commentRangeEnd w:id="81"/>
            <w:r>
              <w:rPr>
                <w:rStyle w:val="aff9"/>
              </w:rPr>
              <w:commentReference w:id="8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DD88C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920B7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8EC9E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A1E99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4AC12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B552BE4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A00A4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75B0F" w14:textId="77777777" w:rsidR="0019054B" w:rsidRPr="00C12696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2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Решение задач на нахождение неизвестных по двум разностям</w:t>
            </w:r>
            <w:commentRangeEnd w:id="82"/>
            <w:r>
              <w:rPr>
                <w:rStyle w:val="aff9"/>
              </w:rPr>
              <w:commentReference w:id="82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D333B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31DAC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63504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C92B9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5ACDB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0046AC" w14:paraId="03884808" w14:textId="77777777" w:rsidTr="00F518FD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1BDF8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19B8D" w14:textId="77777777" w:rsidR="0019054B" w:rsidRPr="00C12696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93C7F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2D0E5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4A54C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65914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459DE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Тестирование;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19054B" w:rsidRPr="001763D9" w14:paraId="5F493B4C" w14:textId="77777777" w:rsidTr="00F518FD">
        <w:trPr>
          <w:trHeight w:hRule="exact" w:val="1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01F18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59A70" w14:textId="77777777" w:rsidR="0019054B" w:rsidRPr="001763D9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 6</w:t>
            </w:r>
            <w:r w:rsidRPr="001763D9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 «Умножение на двузначное число»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26F71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9F0BB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515FF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985DF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17242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9054B" w:rsidRPr="001763D9" w14:paraId="5FEB44FD" w14:textId="77777777" w:rsidTr="00F518FD">
        <w:trPr>
          <w:trHeight w:hRule="exact" w:val="15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4AD0D" w14:textId="77777777" w:rsidR="0019054B" w:rsidRPr="00180999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F8869" w14:textId="77777777" w:rsidR="0019054B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18099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работы.</w:t>
            </w:r>
          </w:p>
          <w:p w14:paraId="3EC1294B" w14:textId="77777777" w:rsidR="0019054B" w:rsidRPr="00180999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3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</w:t>
            </w:r>
            <w:r w:rsidRPr="0018099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еление на двузначное число </w:t>
            </w:r>
            <w:commentRangeEnd w:id="83"/>
            <w:r>
              <w:rPr>
                <w:rStyle w:val="aff9"/>
              </w:rPr>
              <w:commentReference w:id="83"/>
            </w:r>
          </w:p>
          <w:p w14:paraId="1359F38C" w14:textId="77777777" w:rsidR="0019054B" w:rsidRPr="00180999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0F867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6909C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6A0FD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AEE77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B1BED" w14:textId="77777777" w:rsidR="0019054B" w:rsidRDefault="0019054B" w:rsidP="0019054B">
            <w:r w:rsidRPr="0000301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590F165B" w14:textId="77777777" w:rsidTr="00F518FD">
        <w:trPr>
          <w:trHeight w:hRule="exact" w:val="14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27B58" w14:textId="77777777" w:rsidR="0019054B" w:rsidRPr="00180999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  <w:commentRangeStart w:id="84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2CC37" w14:textId="77777777" w:rsidR="0019054B" w:rsidRPr="00180999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многозначных чисел на двузначное число с остатком</w:t>
            </w:r>
            <w:commentRangeEnd w:id="84"/>
            <w:r>
              <w:rPr>
                <w:rStyle w:val="aff9"/>
              </w:rPr>
              <w:commentReference w:id="8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12D60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69C14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EB429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25D58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3A148" w14:textId="77777777" w:rsidR="0019054B" w:rsidRDefault="0019054B" w:rsidP="0019054B">
            <w:r w:rsidRPr="0000301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A881561" w14:textId="77777777" w:rsidTr="00F518FD">
        <w:trPr>
          <w:trHeight w:hRule="exact" w:val="24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97AA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3FB9D" w14:textId="75AED0D4" w:rsidR="0019054B" w:rsidRPr="00C12696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5"/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t xml:space="preserve">Равенство, содержащее </w:t>
            </w: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br/>
              <w:t xml:space="preserve">неизвестный компонент </w:t>
            </w: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br/>
              <w:t xml:space="preserve">арифметического действия </w:t>
            </w:r>
            <w:r w:rsidRPr="000B0D73">
              <w:rPr>
                <w:rFonts w:ascii="Times New Roman" w:hAnsi="Times New Roman" w:cs="Times New Roman"/>
                <w:b/>
                <w:color w:val="0070C0"/>
                <w:lang w:val="ru-RU"/>
              </w:rPr>
              <w:t>деления с остатком</w:t>
            </w: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t>: запись, нахождение неизвестного компонента</w:t>
            </w:r>
            <w:r>
              <w:rPr>
                <w:rFonts w:ascii="Times New Roman" w:hAnsi="Times New Roman" w:cs="Times New Roman"/>
                <w:color w:val="0070C0"/>
                <w:lang w:val="ru-RU"/>
              </w:rPr>
              <w:t xml:space="preserve">          </w:t>
            </w:r>
            <w:commentRangeEnd w:id="85"/>
            <w:r w:rsidR="0050436D">
              <w:rPr>
                <w:rStyle w:val="aff9"/>
              </w:rPr>
              <w:commentReference w:id="85"/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89BCA" w14:textId="77777777" w:rsidR="0019054B" w:rsidRPr="001763D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D617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1A85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4DB3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AA852" w14:textId="77777777" w:rsidR="0019054B" w:rsidRDefault="0019054B" w:rsidP="0019054B">
            <w:r w:rsidRPr="00D77AE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58B072B9" w14:textId="77777777" w:rsidTr="00F518FD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8D792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2D1C1" w14:textId="77777777" w:rsidR="0019054B" w:rsidRPr="00180999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6"/>
            <w:r w:rsidRPr="00180999">
              <w:rPr>
                <w:rFonts w:ascii="Times New Roman" w:hAnsi="Times New Roman" w:cs="Times New Roman"/>
                <w:lang w:val="ru-RU"/>
              </w:rPr>
              <w:t>Письменное деление многозначных чисел на двузначное число</w:t>
            </w:r>
            <w:r>
              <w:rPr>
                <w:rFonts w:ascii="Times New Roman" w:hAnsi="Times New Roman" w:cs="Times New Roman"/>
                <w:lang w:val="ru-RU"/>
              </w:rPr>
              <w:t xml:space="preserve"> (по плану)</w:t>
            </w:r>
            <w:commentRangeEnd w:id="86"/>
            <w:r>
              <w:rPr>
                <w:rStyle w:val="aff9"/>
              </w:rPr>
              <w:commentReference w:id="8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5D187" w14:textId="77777777" w:rsidR="0019054B" w:rsidRPr="001763D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3D78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0F5D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42D1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2D274" w14:textId="77777777" w:rsidR="0019054B" w:rsidRDefault="0019054B" w:rsidP="0019054B">
            <w:r w:rsidRPr="00D77AE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571A74D" w14:textId="77777777" w:rsidTr="00F518FD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E1819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F3857" w14:textId="77777777" w:rsidR="0019054B" w:rsidRPr="00EE6EEC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7"/>
            <w:r>
              <w:rPr>
                <w:rFonts w:ascii="Times New Roman" w:hAnsi="Times New Roman" w:cs="Times New Roman"/>
                <w:lang w:val="ru-RU"/>
              </w:rPr>
              <w:t xml:space="preserve">Письменное деление </w:t>
            </w:r>
            <w:r w:rsidRPr="00EE6EEC">
              <w:rPr>
                <w:rFonts w:ascii="Times New Roman" w:hAnsi="Times New Roman" w:cs="Times New Roman"/>
                <w:lang w:val="ru-RU"/>
              </w:rPr>
              <w:t>на двузначное число (цифра частного находится способом проб)</w:t>
            </w:r>
            <w:commentRangeEnd w:id="87"/>
            <w:r>
              <w:rPr>
                <w:rStyle w:val="aff9"/>
              </w:rPr>
              <w:commentReference w:id="87"/>
            </w:r>
          </w:p>
          <w:p w14:paraId="1B0169D4" w14:textId="77777777" w:rsidR="0019054B" w:rsidRPr="00180999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5A62F" w14:textId="77777777" w:rsidR="0019054B" w:rsidRPr="001763D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52D7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D362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21696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92B5F" w14:textId="77777777" w:rsidR="0019054B" w:rsidRDefault="0019054B" w:rsidP="0019054B">
            <w:r w:rsidRPr="0096205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04C7C6B" w14:textId="77777777" w:rsidTr="00F518FD">
        <w:trPr>
          <w:trHeight w:hRule="exact"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C1794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641B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A236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CAD6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484A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2FF9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54CB4" w14:textId="77777777" w:rsidR="0019054B" w:rsidRDefault="0019054B" w:rsidP="0019054B">
            <w:r w:rsidRPr="0096205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4641EBD9" w14:textId="77777777" w:rsidTr="00F518FD">
        <w:trPr>
          <w:trHeight w:hRule="exact" w:val="9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DE56C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71DD4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Письменное деление на двузначное число, оканчивающееся нулями.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00D55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C478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055A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3B16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A8BCC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E658B70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1BC65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5635A" w14:textId="77777777" w:rsidR="0019054B" w:rsidRPr="00EE6EEC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8"/>
            <w:r>
              <w:rPr>
                <w:rFonts w:ascii="Times New Roman" w:hAnsi="Times New Roman" w:cs="Times New Roman"/>
                <w:lang w:val="ru-RU"/>
              </w:rPr>
              <w:t xml:space="preserve">Письменное деление </w:t>
            </w:r>
            <w:r w:rsidRPr="00EE6EEC">
              <w:rPr>
                <w:rFonts w:ascii="Times New Roman" w:hAnsi="Times New Roman" w:cs="Times New Roman"/>
                <w:lang w:val="ru-RU"/>
              </w:rPr>
              <w:t>на двузначное число (в записи частного есть нули</w:t>
            </w:r>
            <w:commentRangeEnd w:id="88"/>
            <w:r>
              <w:rPr>
                <w:rStyle w:val="aff9"/>
              </w:rPr>
              <w:commentReference w:id="88"/>
            </w:r>
            <w:r w:rsidRPr="00EE6EEC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66E16CC7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6FC83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20ED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06BF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B4B2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F289A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12019B27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32C51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7F718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9"/>
            <w:r>
              <w:rPr>
                <w:rFonts w:ascii="Times New Roman" w:hAnsi="Times New Roman" w:cs="Times New Roman"/>
                <w:lang w:val="ru-RU"/>
              </w:rPr>
              <w:t>Задачи с величинами «производительность», «время», «работа»</w:t>
            </w:r>
            <w:commentRangeEnd w:id="89"/>
            <w:r>
              <w:rPr>
                <w:rStyle w:val="aff9"/>
              </w:rPr>
              <w:commentReference w:id="8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F1B21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0786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9240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8C58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E14D3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9215293" w14:textId="77777777" w:rsidTr="00F518FD">
        <w:trPr>
          <w:trHeight w:hRule="exact" w:val="16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9EFFF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8F8C2" w14:textId="03090949" w:rsidR="0019054B" w:rsidRPr="00583253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0"/>
            <w:r w:rsidRPr="00583253">
              <w:rPr>
                <w:rFonts w:ascii="Times New Roman" w:hAnsi="Times New Roman" w:cs="Times New Roman"/>
                <w:color w:val="0070C0"/>
                <w:lang w:val="ru-RU"/>
              </w:rPr>
              <w:t>Числовое выражение, содержащее действия сложения, вычитания, умножения и деления (без скобок</w:t>
            </w:r>
            <w:r>
              <w:rPr>
                <w:rFonts w:ascii="Times New Roman" w:hAnsi="Times New Roman" w:cs="Times New Roman"/>
                <w:color w:val="0070C0"/>
                <w:lang w:val="ru-RU"/>
              </w:rPr>
              <w:t>, со скобками</w:t>
            </w:r>
            <w:r w:rsidRPr="00583253">
              <w:rPr>
                <w:rFonts w:ascii="Times New Roman" w:hAnsi="Times New Roman" w:cs="Times New Roman"/>
                <w:color w:val="0070C0"/>
                <w:lang w:val="ru-RU"/>
              </w:rPr>
              <w:t>)</w:t>
            </w:r>
            <w:r>
              <w:rPr>
                <w:rFonts w:ascii="Times New Roman" w:hAnsi="Times New Roman" w:cs="Times New Roman"/>
                <w:color w:val="0070C0"/>
                <w:lang w:val="ru-RU"/>
              </w:rPr>
              <w:t xml:space="preserve">                                </w:t>
            </w:r>
            <w:commentRangeEnd w:id="90"/>
            <w:r>
              <w:rPr>
                <w:rStyle w:val="aff9"/>
              </w:rPr>
              <w:commentReference w:id="90"/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  <w:p w14:paraId="521BEC43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3B29D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7F69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B081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25E6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B8B07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7A33BF2B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9B2BC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AAE42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«Странички любознательных»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C239E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F582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60F1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D91F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480F4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501B1A5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3C30B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E6898" w14:textId="77777777" w:rsidR="0019054B" w:rsidRPr="00583253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b/>
                <w:lang w:val="ru-RU"/>
              </w:rPr>
            </w:pPr>
            <w:r w:rsidRPr="00583253">
              <w:rPr>
                <w:rFonts w:ascii="Times New Roman" w:hAnsi="Times New Roman" w:cs="Times New Roman"/>
                <w:b/>
                <w:lang w:val="ru-RU"/>
              </w:rPr>
              <w:t>Проверочная работа №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7 </w:t>
            </w:r>
            <w:r w:rsidRPr="00583253">
              <w:rPr>
                <w:rFonts w:ascii="Times New Roman" w:hAnsi="Times New Roman" w:cs="Times New Roman"/>
                <w:b/>
                <w:lang w:val="ru-RU"/>
              </w:rPr>
              <w:t>«Письменное деление на двузначные числа».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F62C4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CC0FB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45DD6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0AFF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A51D1" w14:textId="77777777" w:rsidR="0019054B" w:rsidRDefault="0019054B" w:rsidP="0019054B">
            <w:r w:rsidRPr="00373F5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373F5E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9054B" w:rsidRPr="001763D9" w14:paraId="1021419A" w14:textId="77777777" w:rsidTr="00F518FD">
        <w:trPr>
          <w:trHeight w:hRule="exact" w:val="16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4384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0A435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1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Пространственные отношения и геометрические фигуры. Наглядные представления о симметрии</w:t>
            </w:r>
            <w:commentRangeEnd w:id="91"/>
            <w:r w:rsidR="0050436D">
              <w:rPr>
                <w:rStyle w:val="aff9"/>
              </w:rPr>
              <w:commentReference w:id="91"/>
            </w:r>
          </w:p>
          <w:p w14:paraId="7C0B40C9" w14:textId="56C15EB2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  <w:p w14:paraId="0E3874FA" w14:textId="77777777" w:rsidR="0019054B" w:rsidRPr="00583253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C47B4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796A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BBC2B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E913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6C646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73CFA8DE" w14:textId="77777777" w:rsidTr="00F518FD">
        <w:trPr>
          <w:trHeight w:hRule="exact" w:val="12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E6013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89C67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19054B">
              <w:rPr>
                <w:rFonts w:ascii="Times New Roman" w:hAnsi="Times New Roman" w:cs="Times New Roman"/>
                <w:color w:val="0070C0"/>
                <w:lang w:val="ru-RU"/>
              </w:rPr>
              <w:t>Ось симметрии фигуры</w:t>
            </w: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.</w:t>
            </w:r>
          </w:p>
          <w:p w14:paraId="491F63CE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Фигуры, имеющие ось симметрии</w:t>
            </w:r>
          </w:p>
          <w:p w14:paraId="57352403" w14:textId="16906463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3660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DD356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7E4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75E1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247F6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4C0582E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E3A46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E3903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.</w:t>
            </w:r>
            <w:commentRangeStart w:id="92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Построение геометрических фигур, симметричных заданным</w:t>
            </w:r>
            <w:commentRangeEnd w:id="92"/>
            <w:r w:rsidR="0050436D">
              <w:rPr>
                <w:rStyle w:val="aff9"/>
              </w:rPr>
              <w:commentReference w:id="92"/>
            </w:r>
          </w:p>
          <w:p w14:paraId="18BE2107" w14:textId="6A515664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5CF0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31B7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0EC8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0055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A8B56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0F480010" w14:textId="77777777" w:rsidTr="00F518FD">
        <w:trPr>
          <w:trHeight w:hRule="exact" w:val="2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3B2CE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F575C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3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Окружность, круг: распознавание и изображение. </w:t>
            </w:r>
            <w:r w:rsidRPr="008A0527">
              <w:rPr>
                <w:rFonts w:ascii="Times New Roman" w:hAnsi="Times New Roman" w:cs="Times New Roman"/>
                <w:color w:val="0070C0"/>
                <w:lang w:val="ru-RU"/>
              </w:rPr>
              <w:t>Построение окружности заданного радиуса</w:t>
            </w: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. </w:t>
            </w:r>
            <w:commentRangeEnd w:id="93"/>
            <w:r w:rsidR="0050436D">
              <w:rPr>
                <w:rStyle w:val="aff9"/>
              </w:rPr>
              <w:commentReference w:id="93"/>
            </w:r>
          </w:p>
          <w:p w14:paraId="62F74C0C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  <w:p w14:paraId="442D4A4A" w14:textId="4D6C39A1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  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7E23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EDA1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2347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4BB2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DEC1E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3CCDA3A4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70C06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53472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4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Построение изученных геометрических фигур с помощью линейки, угольника, циркуля. Решение геометрических задач.</w:t>
            </w:r>
            <w:commentRangeEnd w:id="94"/>
            <w:r w:rsidR="0050436D">
              <w:rPr>
                <w:rStyle w:val="aff9"/>
              </w:rPr>
              <w:commentReference w:id="94"/>
            </w:r>
          </w:p>
          <w:p w14:paraId="5849D354" w14:textId="4BEBC6A1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D1628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7D1C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8741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9C536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F66F5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93083E" w14:paraId="21B35D55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B8DD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FF2F8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5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Пространственные геометрические фигуры (тела): шар,</w:t>
            </w:r>
            <w:commentRangeEnd w:id="95"/>
            <w:r w:rsidR="0050436D">
              <w:rPr>
                <w:rStyle w:val="aff9"/>
              </w:rPr>
              <w:commentReference w:id="95"/>
            </w:r>
          </w:p>
          <w:p w14:paraId="2E4E3579" w14:textId="5D88DDD2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622CD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1BCA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F5CFD" w14:textId="77777777" w:rsidR="0019054B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F153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E1835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93083E" w14:paraId="5B9CC0A7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04291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2B74D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6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Пространственные гео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метрические фигуры (тела): </w:t>
            </w: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куб, </w:t>
            </w:r>
            <w:commentRangeEnd w:id="96"/>
            <w:r w:rsidR="0050436D">
              <w:rPr>
                <w:rStyle w:val="aff9"/>
              </w:rPr>
              <w:commentReference w:id="96"/>
            </w:r>
          </w:p>
          <w:p w14:paraId="7FD6B9D2" w14:textId="712EE208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3A4F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BDB4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78336" w14:textId="77777777" w:rsidR="0019054B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1A1C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8568B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93083E" w14:paraId="121B90C0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79C50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23DAD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7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Пространственные геометрические фигуры (тела): 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цилиндр</w:t>
            </w:r>
            <w:commentRangeEnd w:id="97"/>
            <w:r w:rsidR="0050436D">
              <w:rPr>
                <w:rStyle w:val="aff9"/>
              </w:rPr>
              <w:commentReference w:id="97"/>
            </w:r>
          </w:p>
          <w:p w14:paraId="7E547423" w14:textId="2124D790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8631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D62D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66A0B" w14:textId="77777777" w:rsidR="0019054B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ECC7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79C7F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A16412" w14:paraId="3881352C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CDCB5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6E6E41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8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Пространственные геометрические фигуры (тела): конус, </w:t>
            </w:r>
            <w:commentRangeEnd w:id="98"/>
            <w:r w:rsidR="0050436D">
              <w:rPr>
                <w:rStyle w:val="aff9"/>
              </w:rPr>
              <w:commentReference w:id="98"/>
            </w:r>
          </w:p>
          <w:p w14:paraId="24FBE61F" w14:textId="30887D45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7E8F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1EE7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5A8F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0CB6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6F712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A16412" w14:paraId="7B1D5F8D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1A556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A88BE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9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Пространственные геометрические фигуры (тела): пирамида</w:t>
            </w:r>
            <w:commentRangeEnd w:id="99"/>
            <w:r w:rsidR="00734123">
              <w:rPr>
                <w:rStyle w:val="aff9"/>
              </w:rPr>
              <w:commentReference w:id="99"/>
            </w:r>
          </w:p>
          <w:p w14:paraId="1E90B19B" w14:textId="039CE893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A4739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B2D3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2C38B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46B2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0D30C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453061E" w14:textId="77777777" w:rsidTr="00F518FD">
        <w:trPr>
          <w:trHeight w:hRule="exact" w:val="16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7AF84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92F325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0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Проекции предметов окружающего мира на плоскость</w:t>
            </w:r>
            <w:commentRangeEnd w:id="100"/>
            <w:r w:rsidR="00734123">
              <w:rPr>
                <w:rStyle w:val="aff9"/>
              </w:rPr>
              <w:commentReference w:id="100"/>
            </w:r>
          </w:p>
          <w:p w14:paraId="43452834" w14:textId="61869E91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3725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461A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2398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4BF7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100A8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04F444B2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EABFA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7E0F80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1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Конструирование: разбиение фигуры на прямоугольники (квадраты), составление фигур из прямоугольников/квадратов</w:t>
            </w:r>
            <w:commentRangeEnd w:id="101"/>
            <w:r w:rsidR="00734123">
              <w:rPr>
                <w:rStyle w:val="aff9"/>
              </w:rPr>
              <w:commentReference w:id="101"/>
            </w:r>
          </w:p>
          <w:p w14:paraId="13B8720F" w14:textId="73254769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C73EE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83A1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8786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F627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1CD77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4F57BB70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C1AE3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3183E6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Периметр, площадь фигуры, составленной из двух-трёх прямоугольников (квадратов). Решение геометрических задач</w:t>
            </w:r>
          </w:p>
          <w:p w14:paraId="47A02F1C" w14:textId="1E9DF908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C2B4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5F28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6F34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08FE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DCDAB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2EE482A4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E98DE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675FBB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2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Работа с утверждениями: конструирование, проверка истинности</w:t>
            </w:r>
            <w:commentRangeEnd w:id="102"/>
            <w:r w:rsidR="00734123">
              <w:rPr>
                <w:rStyle w:val="aff9"/>
              </w:rPr>
              <w:commentReference w:id="102"/>
            </w:r>
          </w:p>
          <w:p w14:paraId="71FB840B" w14:textId="71D048C5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57C8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71B7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6591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4703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0E169" w14:textId="77777777" w:rsidR="0019054B" w:rsidRDefault="0019054B" w:rsidP="0019054B">
            <w:r w:rsidRPr="00A3224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411E2940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48D0C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84A47A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3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Работа с утверждениями: проверка логических рассуждений при решении задач</w:t>
            </w:r>
            <w:commentRangeEnd w:id="103"/>
            <w:r w:rsidR="00734123">
              <w:rPr>
                <w:rStyle w:val="aff9"/>
              </w:rPr>
              <w:commentReference w:id="103"/>
            </w:r>
          </w:p>
          <w:p w14:paraId="0553B312" w14:textId="21A6C05A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9655E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2D15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4E82B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B87F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D1B53" w14:textId="77777777" w:rsidR="0019054B" w:rsidRDefault="0019054B" w:rsidP="0019054B">
            <w:r w:rsidRPr="00A3224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4E62002F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15DE2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2E02FB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4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Примеры и контрпримеры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.</w:t>
            </w:r>
            <w:commentRangeEnd w:id="104"/>
            <w:r w:rsidR="00734123">
              <w:rPr>
                <w:rStyle w:val="aff9"/>
              </w:rPr>
              <w:commentReference w:id="104"/>
            </w:r>
          </w:p>
          <w:p w14:paraId="441B7494" w14:textId="21351933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4248F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B772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656D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EBAA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B106D" w14:textId="77777777" w:rsidR="0019054B" w:rsidRDefault="0019054B" w:rsidP="0019054B">
            <w:r w:rsidRPr="00A3224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AC3E3D7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DFC11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146DFB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5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Данные о реальных процессах и явлениях окружающего мира, представленные на схемах, в таблицах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, текстах</w:t>
            </w:r>
            <w:commentRangeEnd w:id="105"/>
            <w:r>
              <w:rPr>
                <w:rStyle w:val="aff9"/>
              </w:rPr>
              <w:commentReference w:id="105"/>
            </w:r>
          </w:p>
          <w:p w14:paraId="4DABEEB8" w14:textId="38F53F5A" w:rsidR="0019054B" w:rsidRPr="00B0520F" w:rsidRDefault="0019054B" w:rsidP="0019054B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1DAD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452D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A4CC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7BB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A72D4" w14:textId="77777777" w:rsidR="0019054B" w:rsidRDefault="0019054B" w:rsidP="0019054B">
            <w:r w:rsidRPr="00AA66A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0ACAE07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88B1F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8C35A4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6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Сбор математических данных о заданном объекте (числе, величине, геометрической фигуре)</w:t>
            </w:r>
            <w:commentRangeEnd w:id="106"/>
            <w:r w:rsidR="005D4461">
              <w:rPr>
                <w:rStyle w:val="aff9"/>
              </w:rPr>
              <w:commentReference w:id="106"/>
            </w:r>
          </w:p>
          <w:p w14:paraId="4ACDD9D6" w14:textId="24F2952B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ABBB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00E3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DDFF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6095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0CC5B" w14:textId="77777777" w:rsidR="0019054B" w:rsidRDefault="0019054B" w:rsidP="0019054B">
            <w:r w:rsidRPr="00AA66A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A3FD33A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D1CC1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515C21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7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Поиск информации в справочной литературе, сети Интернет</w:t>
            </w:r>
            <w:commentRangeEnd w:id="107"/>
            <w:r w:rsidR="007D48F3">
              <w:rPr>
                <w:rStyle w:val="aff9"/>
              </w:rPr>
              <w:commentReference w:id="107"/>
            </w:r>
          </w:p>
          <w:p w14:paraId="35650CA1" w14:textId="114818BC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2414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EEA8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81D8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28DC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6DAAD" w14:textId="77777777" w:rsidR="0019054B" w:rsidRDefault="0019054B" w:rsidP="0019054B">
            <w:r w:rsidRPr="0089046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9D9D833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70A46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E9A75C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8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Запись информации в предложенной таблице</w:t>
            </w:r>
            <w:commentRangeEnd w:id="108"/>
            <w:r w:rsidR="007D48F3">
              <w:rPr>
                <w:rStyle w:val="aff9"/>
              </w:rPr>
              <w:commentReference w:id="108"/>
            </w:r>
          </w:p>
          <w:p w14:paraId="3671EDBB" w14:textId="3FC63DB4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9F1A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881E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BC2B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A043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0264A" w14:textId="77777777" w:rsidR="0019054B" w:rsidRDefault="0019054B" w:rsidP="0019054B">
            <w:r w:rsidRPr="0089046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99A0208" w14:textId="77777777" w:rsidTr="00F518FD">
        <w:trPr>
          <w:trHeight w:hRule="exact" w:val="21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7E4E9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39EE98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9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Доступные электронные средства обучения, пособия, их использование под руководством педагога и самостоятельно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. </w:t>
            </w: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Правила безопасной работы с электронными источниками информации</w:t>
            </w:r>
            <w:commentRangeEnd w:id="109"/>
            <w:r w:rsidR="00997350">
              <w:rPr>
                <w:rStyle w:val="aff9"/>
              </w:rPr>
              <w:commentReference w:id="109"/>
            </w:r>
          </w:p>
          <w:p w14:paraId="322583F4" w14:textId="73BD3BD9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4022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37C3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03E7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92CD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99371" w14:textId="77777777" w:rsidR="0019054B" w:rsidRDefault="0019054B" w:rsidP="0019054B">
            <w:r w:rsidRPr="0089046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7499E68A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CDEA5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55DDC4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10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Алгоритмы для решения учебных задач</w:t>
            </w:r>
            <w:commentRangeEnd w:id="110"/>
            <w:r w:rsidR="009B451A">
              <w:rPr>
                <w:rStyle w:val="aff9"/>
              </w:rPr>
              <w:commentReference w:id="110"/>
            </w:r>
          </w:p>
          <w:p w14:paraId="240655CE" w14:textId="14298D22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68EF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460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5C85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396F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4122C" w14:textId="77777777" w:rsidR="0019054B" w:rsidRDefault="0019054B" w:rsidP="0019054B">
            <w:r w:rsidRPr="00B86BC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7D1BDDA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E440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181E88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11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Алгоритмы для решения практических задач</w:t>
            </w:r>
            <w:commentRangeEnd w:id="111"/>
            <w:r w:rsidR="009B451A">
              <w:rPr>
                <w:rStyle w:val="aff9"/>
              </w:rPr>
              <w:commentReference w:id="111"/>
            </w:r>
          </w:p>
          <w:p w14:paraId="3CF593BE" w14:textId="6D66694A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1C4E1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AB1F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9725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392B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0A25D" w14:textId="77777777" w:rsidR="0019054B" w:rsidRDefault="0019054B" w:rsidP="0019054B">
            <w:r w:rsidRPr="00B86BC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61482A6" w14:textId="77777777" w:rsidTr="009B451A">
        <w:trPr>
          <w:trHeight w:hRule="exact" w:val="9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159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2CB19" w14:textId="77777777" w:rsidR="0019054B" w:rsidRPr="00B0520F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67E9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307A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A40C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312D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69D12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1763D9" w14:paraId="129523EA" w14:textId="77777777" w:rsidTr="009B451A">
        <w:trPr>
          <w:trHeight w:hRule="exact" w:val="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4DC3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20A5D" w14:textId="77777777" w:rsidR="0019054B" w:rsidRDefault="0019054B" w:rsidP="0019054B">
            <w:r>
              <w:rPr>
                <w:rFonts w:ascii="Times New Roman" w:hAnsi="Times New Roman" w:cs="Times New Roman"/>
                <w:lang w:val="ru-RU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49BCD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9F7C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3E50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57BC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88E3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1763D9" w14:paraId="15094886" w14:textId="77777777" w:rsidTr="009B451A">
        <w:trPr>
          <w:trHeight w:hRule="exact" w:val="7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F8B5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27A4D" w14:textId="77777777" w:rsidR="0019054B" w:rsidRDefault="0019054B" w:rsidP="0019054B">
            <w:r w:rsidRPr="00330E83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ABE35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FAFC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630F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0766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A1F23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1763D9" w14:paraId="75A0D6D1" w14:textId="77777777" w:rsidTr="009B451A">
        <w:trPr>
          <w:trHeight w:hRule="exact" w:val="7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0091C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A3523" w14:textId="77777777" w:rsidR="0019054B" w:rsidRDefault="0019054B" w:rsidP="0019054B">
            <w:r w:rsidRPr="00330E83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561DE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8800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55CF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C85A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08FFF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1763D9" w14:paraId="7C8964F4" w14:textId="77777777" w:rsidTr="009B451A">
        <w:trPr>
          <w:trHeight w:hRule="exact" w:val="5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FE12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8D2FA" w14:textId="77777777" w:rsidR="0019054B" w:rsidRDefault="0019054B" w:rsidP="0019054B">
            <w:r w:rsidRPr="00330E83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2A3E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5A72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AA11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3D1D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60C0F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9B451A" w:rsidRPr="001763D9" w14:paraId="251222D2" w14:textId="77777777" w:rsidTr="009B451A">
        <w:trPr>
          <w:trHeight w:hRule="exact" w:val="7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31113" w14:textId="77777777" w:rsidR="009B451A" w:rsidRPr="007649C8" w:rsidRDefault="009B451A" w:rsidP="009B451A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3020E" w14:textId="77D4CA51" w:rsidR="009B451A" w:rsidRPr="00330E83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  <w:r w:rsidRPr="00B00C82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2D28A" w14:textId="13798591" w:rsidR="009B451A" w:rsidRDefault="009B451A" w:rsidP="009B451A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3D0EC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2D0F1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673E9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97A9F" w14:textId="77777777" w:rsidR="009B451A" w:rsidRPr="00C12696" w:rsidRDefault="009B451A" w:rsidP="009B451A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9B451A" w:rsidRPr="001763D9" w14:paraId="23B3F8B7" w14:textId="77777777" w:rsidTr="009B451A">
        <w:trPr>
          <w:trHeight w:hRule="exact" w:val="7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FE2BB" w14:textId="77777777" w:rsidR="009B451A" w:rsidRPr="007649C8" w:rsidRDefault="009B451A" w:rsidP="009B451A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A0D12" w14:textId="39628448" w:rsidR="009B451A" w:rsidRPr="00330E83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  <w:r w:rsidRPr="00B00C82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42169" w14:textId="3805C320" w:rsidR="009B451A" w:rsidRDefault="009B451A" w:rsidP="009B451A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2A9FD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01784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2FD2B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728C5" w14:textId="77777777" w:rsidR="009B451A" w:rsidRPr="00C12696" w:rsidRDefault="009B451A" w:rsidP="009B451A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</w:tbl>
    <w:p w14:paraId="3DF2DCC0" w14:textId="77777777" w:rsidR="00D95533" w:rsidRDefault="00044476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</w:p>
    <w:p w14:paraId="290B922F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3BF3E626" w14:textId="77777777" w:rsidR="00B006D0" w:rsidRDefault="00B006D0" w:rsidP="00B006D0">
      <w:pPr>
        <w:rPr>
          <w:b/>
          <w:lang w:val="ru-RU"/>
        </w:rPr>
      </w:pPr>
      <w:commentRangeStart w:id="112"/>
      <w:r>
        <w:rPr>
          <w:b/>
          <w:lang w:val="ru-RU"/>
        </w:rPr>
        <w:t xml:space="preserve">Контрольная работа </w:t>
      </w:r>
      <w:commentRangeEnd w:id="112"/>
      <w:r>
        <w:rPr>
          <w:rStyle w:val="aff9"/>
        </w:rPr>
        <w:commentReference w:id="112"/>
      </w:r>
    </w:p>
    <w:p w14:paraId="16D107D0" w14:textId="77777777" w:rsidR="00B006D0" w:rsidRPr="000D5E79" w:rsidRDefault="00B006D0" w:rsidP="00B006D0">
      <w:pPr>
        <w:rPr>
          <w:b/>
          <w:sz w:val="24"/>
          <w:szCs w:val="24"/>
          <w:lang w:val="ru-RU"/>
        </w:rPr>
      </w:pPr>
      <w:commentRangeStart w:id="113"/>
      <w:r w:rsidRPr="000D5E79">
        <w:rPr>
          <w:b/>
          <w:sz w:val="24"/>
          <w:szCs w:val="24"/>
          <w:lang w:val="ru-RU"/>
        </w:rPr>
        <w:t>Рекомендуемые контрольные работы:</w:t>
      </w:r>
      <w:commentRangeEnd w:id="113"/>
      <w:r>
        <w:rPr>
          <w:rStyle w:val="aff9"/>
        </w:rPr>
        <w:commentReference w:id="113"/>
      </w:r>
    </w:p>
    <w:p w14:paraId="6C257F64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1. Контрольная работа по итогам 1-й четверти.</w:t>
      </w:r>
    </w:p>
    <w:p w14:paraId="75950E72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2. Контрольная работа по итогам 1-го полугодия.</w:t>
      </w:r>
    </w:p>
    <w:p w14:paraId="725813A3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3. Контрольная работа по итогам 3-й четверти.</w:t>
      </w:r>
    </w:p>
    <w:p w14:paraId="37F64788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4. Контрольная работа по итогам года.</w:t>
      </w:r>
    </w:p>
    <w:p w14:paraId="7E22F4DC" w14:textId="77777777" w:rsidR="009508BD" w:rsidRDefault="009508BD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1E188E91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2F2200DB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4687A388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5C99674E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041CFF72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67805F4D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42D4F13A" w14:textId="77777777" w:rsidR="00B006D0" w:rsidRPr="00C12696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7E371941" w14:textId="77777777" w:rsidR="004B2B38" w:rsidRPr="00A16412" w:rsidRDefault="004B2B38" w:rsidP="004B2B38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22D0D4FE" w14:textId="77777777" w:rsidR="004B2B38" w:rsidRPr="004B2B38" w:rsidRDefault="004B2B38" w:rsidP="004B2B3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4B2B38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14:paraId="4087C9D9" w14:textId="77777777" w:rsidR="004B2B38" w:rsidRPr="004B2B38" w:rsidRDefault="004B2B38" w:rsidP="004B2B38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lang w:val="ru-RU"/>
        </w:rPr>
      </w:pPr>
      <w:r w:rsidRPr="004B2B38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34575ECD" w14:textId="77777777" w:rsidR="004B2B38" w:rsidRPr="00C12696" w:rsidRDefault="004B2B38" w:rsidP="004B2B38">
      <w:pPr>
        <w:autoSpaceDE w:val="0"/>
        <w:autoSpaceDN w:val="0"/>
        <w:spacing w:before="166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Математика (в 2 частях), 4 класс /Моро М.И., Бантова М.А., Бельтюкова Г.В. и другие, Акционерное общество «Издательство «Просвещение»;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Введите свой вариант:</w:t>
      </w:r>
    </w:p>
    <w:p w14:paraId="16DCB791" w14:textId="77777777" w:rsidR="004B2B38" w:rsidRPr="00C12696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2C7AE807" w14:textId="77777777" w:rsidR="004B2B38" w:rsidRPr="00C12696" w:rsidRDefault="004B2B38" w:rsidP="004B2B38">
      <w:pPr>
        <w:autoSpaceDE w:val="0"/>
        <w:autoSpaceDN w:val="0"/>
        <w:spacing w:before="166" w:after="0" w:line="271" w:lineRule="auto"/>
        <w:ind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Математика. Методические рекомендации. Волкова Светлана Ивановна, Степанова Светлана Вячеславовна, Бельтюкова Галина Васильевна все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Редактор: Бойцова А. Е., Чернецова-Рождественская И. В.</w:t>
      </w:r>
    </w:p>
    <w:p w14:paraId="022430C9" w14:textId="77777777" w:rsidR="004B2B38" w:rsidRPr="00C12696" w:rsidRDefault="004B2B38" w:rsidP="004B2B38">
      <w:pPr>
        <w:autoSpaceDE w:val="0"/>
        <w:autoSpaceDN w:val="0"/>
        <w:spacing w:before="7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Издательство: Просвещение</w:t>
      </w:r>
    </w:p>
    <w:p w14:paraId="41703323" w14:textId="77777777" w:rsidR="004B2B38" w:rsidRPr="00C12696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08668E54" w14:textId="77777777" w:rsidR="004B2B38" w:rsidRPr="004B2B38" w:rsidRDefault="000046AC" w:rsidP="004B2B38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sz w:val="24"/>
          <w:lang w:val="ru-RU"/>
        </w:rPr>
      </w:pPr>
      <w:hyperlink r:id="rId260" w:tgtFrame="_blank" w:history="1"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https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://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resh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.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edu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.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ru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/</w:t>
        </w:r>
      </w:hyperlink>
    </w:p>
    <w:p w14:paraId="616ED101" w14:textId="77777777" w:rsidR="004B2B38" w:rsidRPr="004B2B38" w:rsidRDefault="004B2B38" w:rsidP="004B2B38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4B2B38">
        <w:rPr>
          <w:rFonts w:ascii="Times New Roman" w:eastAsia="Times New Roman" w:hAnsi="Times New Roman" w:cs="Times New Roman"/>
          <w:sz w:val="24"/>
        </w:rPr>
        <w:t>https</w:t>
      </w:r>
      <w:r w:rsidRPr="004B2B38">
        <w:rPr>
          <w:rFonts w:ascii="Times New Roman" w:eastAsia="Times New Roman" w:hAnsi="Times New Roman" w:cs="Times New Roman"/>
          <w:sz w:val="24"/>
          <w:lang w:val="ru-RU"/>
        </w:rPr>
        <w:t>://</w:t>
      </w:r>
      <w:r w:rsidRPr="004B2B38">
        <w:rPr>
          <w:rFonts w:ascii="Times New Roman" w:eastAsia="Times New Roman" w:hAnsi="Times New Roman" w:cs="Times New Roman"/>
          <w:sz w:val="24"/>
        </w:rPr>
        <w:t>uchi</w:t>
      </w:r>
      <w:r w:rsidRPr="004B2B38">
        <w:rPr>
          <w:rFonts w:ascii="Times New Roman" w:eastAsia="Times New Roman" w:hAnsi="Times New Roman" w:cs="Times New Roman"/>
          <w:sz w:val="24"/>
          <w:lang w:val="ru-RU"/>
        </w:rPr>
        <w:t>.</w:t>
      </w:r>
      <w:r w:rsidRPr="004B2B38">
        <w:rPr>
          <w:rFonts w:ascii="Times New Roman" w:eastAsia="Times New Roman" w:hAnsi="Times New Roman" w:cs="Times New Roman"/>
          <w:sz w:val="24"/>
        </w:rPr>
        <w:t>ru</w:t>
      </w:r>
      <w:r w:rsidRPr="004B2B38">
        <w:rPr>
          <w:rFonts w:ascii="Times New Roman" w:eastAsia="Times New Roman" w:hAnsi="Times New Roman" w:cs="Times New Roman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education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yandex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yaklass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zipgrade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com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learningapps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org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plickers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com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</w:p>
    <w:p w14:paraId="7354FECF" w14:textId="77777777" w:rsidR="004B2B38" w:rsidRPr="004B2B38" w:rsidRDefault="004B2B38" w:rsidP="004B2B38">
      <w:pPr>
        <w:rPr>
          <w:rFonts w:ascii="Times New Roman" w:hAnsi="Times New Roman" w:cs="Times New Roman"/>
          <w:lang w:val="ru-RU"/>
        </w:rPr>
        <w:sectPr w:rsidR="004B2B38" w:rsidRPr="004B2B38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EC0372C" w14:textId="77777777" w:rsidR="004B2B38" w:rsidRDefault="004B2B38" w:rsidP="004B2B38">
      <w:pPr>
        <w:rPr>
          <w:rFonts w:ascii="Times New Roman" w:hAnsi="Times New Roman" w:cs="Times New Roman"/>
          <w:lang w:val="ru-RU"/>
        </w:rPr>
      </w:pPr>
    </w:p>
    <w:p w14:paraId="4F116315" w14:textId="77777777" w:rsidR="004B2B38" w:rsidRPr="004B2B38" w:rsidRDefault="004B2B38" w:rsidP="004B2B38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</w:p>
    <w:p w14:paraId="6912FD22" w14:textId="77777777" w:rsidR="004B2B38" w:rsidRPr="00C12696" w:rsidRDefault="004B2B38" w:rsidP="004B2B3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1885FFC2" w14:textId="77777777" w:rsidR="004B2B38" w:rsidRPr="00C12696" w:rsidRDefault="004B2B38" w:rsidP="004B2B38">
      <w:pPr>
        <w:autoSpaceDE w:val="0"/>
        <w:autoSpaceDN w:val="0"/>
        <w:spacing w:before="346" w:after="0" w:line="298" w:lineRule="auto"/>
        <w:ind w:right="720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УЧЕБНОЕ ОБОРУДОВАНИЕ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Печатные пособия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Демонстрационные пособия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Экранно-звуковые пособия</w:t>
      </w:r>
    </w:p>
    <w:p w14:paraId="67B1795C" w14:textId="77777777" w:rsidR="008E7CA9" w:rsidRPr="00C12696" w:rsidRDefault="004B2B38" w:rsidP="008D309D">
      <w:pPr>
        <w:autoSpaceDE w:val="0"/>
        <w:autoSpaceDN w:val="0"/>
        <w:spacing w:before="262" w:after="0" w:line="302" w:lineRule="auto"/>
        <w:ind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Комплекты инст</w:t>
      </w:r>
      <w:r w:rsidR="008D309D">
        <w:rPr>
          <w:rFonts w:ascii="Times New Roman" w:eastAsia="Times New Roman" w:hAnsi="Times New Roman" w:cs="Times New Roman"/>
          <w:color w:val="000000"/>
          <w:sz w:val="24"/>
          <w:lang w:val="ru-RU"/>
        </w:rPr>
        <w:t>рументов для чертежей, измерен</w:t>
      </w:r>
    </w:p>
    <w:sectPr w:rsidR="008E7CA9" w:rsidRPr="00C1269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лариса" w:date="2022-08-15T13:37:00Z" w:initials="л">
    <w:p w14:paraId="51A251DA" w14:textId="20666380" w:rsidR="007700B8" w:rsidRPr="00363EB2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 контроль проводится после изучения определенной темы(раздела) и может проходить, в  основном, в письменной форме. Письменная работа также может быть проведена в виде тестовых заданий.  Также возможно осуществить контроль с использованием цифровых инструментов.</w:t>
      </w:r>
    </w:p>
    <w:p w14:paraId="5B2AF9C0" w14:textId="77777777" w:rsidR="007700B8" w:rsidRPr="00B006D0" w:rsidRDefault="007700B8">
      <w:pPr>
        <w:pStyle w:val="affa"/>
        <w:rPr>
          <w:lang w:val="ru-RU"/>
        </w:rPr>
      </w:pPr>
    </w:p>
  </w:comment>
  <w:comment w:id="2" w:author="лариса" w:date="2022-09-04T22:09:00Z" w:initials="л">
    <w:p w14:paraId="424CAFFA" w14:textId="40B67187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4-5.</w:t>
      </w:r>
    </w:p>
  </w:comment>
  <w:comment w:id="3" w:author="лариса" w:date="2022-09-07T14:49:00Z" w:initials="л">
    <w:p w14:paraId="49F29669" w14:textId="77777777" w:rsidR="00945425" w:rsidRPr="00616B35" w:rsidRDefault="00945425" w:rsidP="00945425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 осуществляется на материале изучаемых тем в форме устного опроса, письменного контроля, тестирования, самостоятельной работы, самооценки, взаимооценки, практичской работы и т. д.  Также возможно осуществить контроль с использованием цифровых инструментов.</w:t>
      </w:r>
    </w:p>
    <w:p w14:paraId="7A810FDC" w14:textId="77777777" w:rsidR="00945425" w:rsidRPr="00261E9C" w:rsidRDefault="00945425" w:rsidP="00945425">
      <w:pPr>
        <w:pStyle w:val="affa"/>
        <w:rPr>
          <w:lang w:val="ru-RU"/>
        </w:rPr>
      </w:pPr>
    </w:p>
    <w:p w14:paraId="444A6355" w14:textId="77777777" w:rsidR="00945425" w:rsidRPr="00A92BDB" w:rsidRDefault="00945425" w:rsidP="00945425">
      <w:pPr>
        <w:pStyle w:val="affa"/>
        <w:rPr>
          <w:lang w:val="ru-RU"/>
        </w:rPr>
      </w:pPr>
    </w:p>
    <w:p w14:paraId="10CA0FF1" w14:textId="32D25423" w:rsidR="00945425" w:rsidRPr="000046AC" w:rsidRDefault="00945425">
      <w:pPr>
        <w:pStyle w:val="affa"/>
        <w:rPr>
          <w:lang w:val="ru-RU"/>
        </w:rPr>
      </w:pPr>
    </w:p>
  </w:comment>
  <w:comment w:id="4" w:author="лариса" w:date="2022-09-04T22:10:00Z" w:initials="л">
    <w:p w14:paraId="322E154C" w14:textId="1E7983B1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с.6.</w:t>
      </w:r>
    </w:p>
  </w:comment>
  <w:comment w:id="5" w:author="лариса" w:date="2022-09-04T22:10:00Z" w:initials="л">
    <w:p w14:paraId="36BDD2F3" w14:textId="744801B6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8.</w:t>
      </w:r>
    </w:p>
  </w:comment>
  <w:comment w:id="6" w:author="лариса" w:date="2022-09-04T22:11:00Z" w:initials="л">
    <w:p w14:paraId="25A3E6B6" w14:textId="7676C610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9.</w:t>
      </w:r>
    </w:p>
  </w:comment>
  <w:comment w:id="7" w:author="лариса" w:date="2022-09-04T22:12:00Z" w:initials="л">
    <w:p w14:paraId="4599416F" w14:textId="6849B347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10-11.</w:t>
      </w:r>
    </w:p>
  </w:comment>
  <w:comment w:id="8" w:author="лариса" w:date="2022-09-04T22:13:00Z" w:initials="л">
    <w:p w14:paraId="6E6F993C" w14:textId="1142E675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12.</w:t>
      </w:r>
    </w:p>
  </w:comment>
  <w:comment w:id="9" w:author="лариса" w:date="2022-09-04T22:15:00Z" w:initials="л">
    <w:p w14:paraId="5C74E40F" w14:textId="0B5DEF3D" w:rsidR="007700B8" w:rsidRPr="008A0527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</w:p>
  </w:comment>
  <w:comment w:id="10" w:author="лариса" w:date="2022-08-15T13:42:00Z" w:initials="л">
    <w:p w14:paraId="1E1C2E0E" w14:textId="77777777" w:rsidR="007700B8" w:rsidRPr="00E56DFE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 w:rsidRPr="00E56DFE">
        <w:rPr>
          <w:b/>
          <w:bCs/>
          <w:sz w:val="16"/>
          <w:szCs w:val="16"/>
          <w:u w:val="single"/>
          <w:lang w:val="ru-RU"/>
        </w:rPr>
        <w:t>Стартовый (входной) контроль</w:t>
      </w:r>
      <w:r w:rsidRPr="00E56DFE">
        <w:rPr>
          <w:sz w:val="16"/>
          <w:szCs w:val="16"/>
        </w:rPr>
        <w:t> </w:t>
      </w:r>
      <w:r w:rsidRPr="00E56DFE">
        <w:rPr>
          <w:sz w:val="16"/>
          <w:szCs w:val="16"/>
          <w:lang w:val="ru-RU"/>
        </w:rPr>
        <w:t xml:space="preserve">осуществляется в начале учебного года, при этом обязательно проводить сравнительный анализ с результатами итогового контроля, проводимого в конце прошлого учебного года. В стартовой работе лучше использовать </w:t>
      </w:r>
      <w:r w:rsidRPr="00E56DFE">
        <w:rPr>
          <w:sz w:val="16"/>
          <w:szCs w:val="16"/>
        </w:rPr>
        <w:t> </w:t>
      </w:r>
      <w:r w:rsidRPr="00E56DFE">
        <w:rPr>
          <w:sz w:val="16"/>
          <w:szCs w:val="16"/>
          <w:lang w:val="ru-RU"/>
        </w:rPr>
        <w:t>письменные контрольные работы, или опросы в форме теста.</w:t>
      </w:r>
    </w:p>
    <w:p w14:paraId="3A1F8EB3" w14:textId="77777777" w:rsidR="007700B8" w:rsidRPr="00E56DFE" w:rsidRDefault="007700B8" w:rsidP="00B006D0">
      <w:pPr>
        <w:pStyle w:val="affa"/>
        <w:rPr>
          <w:lang w:val="ru-RU"/>
        </w:rPr>
      </w:pPr>
    </w:p>
    <w:p w14:paraId="67B24B08" w14:textId="77777777" w:rsidR="007700B8" w:rsidRPr="00B006D0" w:rsidRDefault="007700B8">
      <w:pPr>
        <w:pStyle w:val="affa"/>
        <w:rPr>
          <w:lang w:val="ru-RU"/>
        </w:rPr>
      </w:pPr>
    </w:p>
  </w:comment>
  <w:comment w:id="11" w:author="лариса" w:date="2022-09-04T22:18:00Z" w:initials="л">
    <w:p w14:paraId="5858D87D" w14:textId="72E8434C" w:rsidR="007700B8" w:rsidRPr="00114A41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Чтение многозначных чисел. Запись многозначных чисел. (Учебник, ч.1, с. 24-25).</w:t>
      </w:r>
    </w:p>
  </w:comment>
  <w:comment w:id="12" w:author="лариса" w:date="2022-09-04T22:28:00Z" w:initials="л">
    <w:p w14:paraId="7E2906B9" w14:textId="75FA6BB4" w:rsidR="007700B8" w:rsidRPr="00822466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Подобрать материал на с. 22-23, ч.1</w:t>
      </w:r>
    </w:p>
  </w:comment>
  <w:comment w:id="13" w:author="лариса" w:date="2022-09-04T22:26:00Z" w:initials="л">
    <w:p w14:paraId="536AC1DB" w14:textId="5FFBE766" w:rsidR="007700B8" w:rsidRPr="00114A41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Разрядные слагаемые. (Учебник, ч.1,с.26).</w:t>
      </w:r>
    </w:p>
  </w:comment>
  <w:comment w:id="14" w:author="лариса" w:date="2022-09-04T22:32:00Z" w:initials="л">
    <w:p w14:paraId="2302C497" w14:textId="7322906D" w:rsidR="007700B8" w:rsidRPr="00822466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Подобрать материал на с. 29</w:t>
      </w:r>
    </w:p>
  </w:comment>
  <w:comment w:id="15" w:author="лариса" w:date="2022-09-04T22:27:00Z" w:initials="л">
    <w:p w14:paraId="5DE91024" w14:textId="5145CF28" w:rsidR="007700B8" w:rsidRPr="00114A41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Темпа по учебнику: Сравнение чисел. (Учебник, ч.1, с. 27)</w:t>
      </w:r>
    </w:p>
  </w:comment>
  <w:comment w:id="16" w:author="лариса" w:date="2022-09-04T22:42:00Z" w:initials="л">
    <w:p w14:paraId="5A306E09" w14:textId="02BB2A55" w:rsidR="007700B8" w:rsidRPr="00B71639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6. Подбор материала учителем самостоятельно.</w:t>
      </w:r>
    </w:p>
  </w:comment>
  <w:comment w:id="17" w:author="лариса" w:date="2022-09-04T22:44:00Z" w:initials="л">
    <w:p w14:paraId="1B50BA67" w14:textId="00D35DA1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 xml:space="preserve">Классификатор. Урок № 7. Подбор материала учителем самостоятельно. </w:t>
      </w:r>
    </w:p>
    <w:p w14:paraId="137C4922" w14:textId="220E57F3" w:rsidR="007700B8" w:rsidRPr="00B71639" w:rsidRDefault="007700B8">
      <w:pPr>
        <w:pStyle w:val="affa"/>
        <w:rPr>
          <w:lang w:val="ru-RU"/>
        </w:rPr>
      </w:pPr>
    </w:p>
  </w:comment>
  <w:comment w:id="18" w:author="лариса" w:date="2022-09-04T22:45:00Z" w:initials="л">
    <w:p w14:paraId="7596CCD0" w14:textId="5FD33078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8. Подбор материала учителем самостоятельно.</w:t>
      </w:r>
    </w:p>
    <w:p w14:paraId="0A036477" w14:textId="3F31D3CA" w:rsidR="007700B8" w:rsidRPr="00B71639" w:rsidRDefault="007700B8">
      <w:pPr>
        <w:pStyle w:val="affa"/>
        <w:rPr>
          <w:lang w:val="ru-RU"/>
        </w:rPr>
      </w:pPr>
    </w:p>
  </w:comment>
  <w:comment w:id="19" w:author="лариса" w:date="2022-09-04T22:46:00Z" w:initials="л">
    <w:p w14:paraId="1100F3F3" w14:textId="44C0AA2B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9. Подбор материала учителем самостоятельно.</w:t>
      </w:r>
    </w:p>
    <w:p w14:paraId="1C37F44D" w14:textId="29A3EE7D" w:rsidR="007700B8" w:rsidRPr="00B71639" w:rsidRDefault="007700B8">
      <w:pPr>
        <w:pStyle w:val="affa"/>
        <w:rPr>
          <w:lang w:val="ru-RU"/>
        </w:rPr>
      </w:pPr>
    </w:p>
  </w:comment>
  <w:comment w:id="20" w:author="лариса" w:date="2022-09-04T22:46:00Z" w:initials="л">
    <w:p w14:paraId="2D67EB22" w14:textId="15178FB4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10. Подбор материала учителем самостоятельно.</w:t>
      </w:r>
    </w:p>
    <w:p w14:paraId="400704F1" w14:textId="685559EE" w:rsidR="007700B8" w:rsidRPr="00B71639" w:rsidRDefault="007700B8">
      <w:pPr>
        <w:pStyle w:val="affa"/>
        <w:rPr>
          <w:lang w:val="ru-RU"/>
        </w:rPr>
      </w:pPr>
    </w:p>
  </w:comment>
  <w:comment w:id="21" w:author="лариса" w:date="2022-09-04T22:46:00Z" w:initials="л">
    <w:p w14:paraId="387CE106" w14:textId="2F259FD7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11. Подбор материала учителем самостоятельно.</w:t>
      </w:r>
    </w:p>
    <w:p w14:paraId="2262325D" w14:textId="2C32EB62" w:rsidR="007700B8" w:rsidRPr="00B71639" w:rsidRDefault="007700B8">
      <w:pPr>
        <w:pStyle w:val="affa"/>
        <w:rPr>
          <w:lang w:val="ru-RU"/>
        </w:rPr>
      </w:pPr>
    </w:p>
  </w:comment>
  <w:comment w:id="22" w:author="лариса" w:date="2022-09-04T22:54:00Z" w:initials="л">
    <w:p w14:paraId="34E9B265" w14:textId="5CAAD35B" w:rsidR="007700B8" w:rsidRPr="005C0783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12. Подбор материала учителем самостоятельно.</w:t>
      </w:r>
    </w:p>
  </w:comment>
  <w:comment w:id="23" w:author="лариса" w:date="2022-09-04T22:50:00Z" w:initials="л">
    <w:p w14:paraId="16B6B2DD" w14:textId="44787C84" w:rsidR="007700B8" w:rsidRPr="00B71639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Километр. ( ч.1, с.36). Подобрать недостающий материал по теме самостоятельно.</w:t>
      </w:r>
    </w:p>
  </w:comment>
  <w:comment w:id="24" w:author="лариса" w:date="2022-09-04T22:51:00Z" w:initials="л">
    <w:p w14:paraId="5D4D9F8E" w14:textId="42682D40" w:rsidR="007700B8" w:rsidRPr="005C0783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Таблица единиц длины. (Учебник, ч.1, с. 37). </w:t>
      </w:r>
    </w:p>
  </w:comment>
  <w:comment w:id="25" w:author="лариса" w:date="2022-09-04T22:53:00Z" w:initials="л">
    <w:p w14:paraId="319CCC90" w14:textId="7406122C" w:rsidR="007700B8" w:rsidRPr="005C0783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Классификатр. Урок №18. Подбор мтериала учителем самостоятельно).</w:t>
      </w:r>
    </w:p>
  </w:comment>
  <w:comment w:id="26" w:author="лариса" w:date="2022-09-04T22:58:00Z" w:initials="л">
    <w:p w14:paraId="11270FA8" w14:textId="5EBF4B4E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Единица площади. Квадратный километр. Квадратный мииметр. (Учебник, ч.1, с. 0-41). </w:t>
      </w:r>
    </w:p>
    <w:p w14:paraId="75C341C6" w14:textId="3A8E159F" w:rsidR="007700B8" w:rsidRPr="005C0783" w:rsidRDefault="007700B8">
      <w:pPr>
        <w:pStyle w:val="affa"/>
        <w:rPr>
          <w:lang w:val="ru-RU"/>
        </w:rPr>
      </w:pPr>
      <w:r>
        <w:rPr>
          <w:lang w:val="ru-RU"/>
        </w:rPr>
        <w:t xml:space="preserve">Классификатор. Урок № 19). Подбор материала самостоятельно. </w:t>
      </w:r>
    </w:p>
  </w:comment>
  <w:comment w:id="27" w:author="лариса" w:date="2022-09-04T23:01:00Z" w:initials="л">
    <w:p w14:paraId="0906A6B8" w14:textId="3E675F18" w:rsidR="007700B8" w:rsidRPr="00727AC7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Уччебник, ч.1, с. 41).</w:t>
      </w:r>
    </w:p>
  </w:comment>
  <w:comment w:id="28" w:author="лариса" w:date="2022-09-04T23:04:00Z" w:initials="л">
    <w:p w14:paraId="1BE98C12" w14:textId="3AD1B395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20. Подбор материала самостоятельно.</w:t>
      </w:r>
    </w:p>
  </w:comment>
  <w:comment w:id="29" w:author="лариса" w:date="2022-09-04T23:07:00Z" w:initials="л">
    <w:p w14:paraId="19213498" w14:textId="4D1EF779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Тонна. Центрнер. (Учебник, ч.1, с. 45).</w:t>
      </w:r>
    </w:p>
  </w:comment>
  <w:comment w:id="30" w:author="лариса" w:date="2022-09-04T23:09:00Z" w:initials="л">
    <w:p w14:paraId="3808BA52" w14:textId="124EE71E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Учебник,ч.1, с. 46.</w:t>
      </w:r>
    </w:p>
  </w:comment>
  <w:comment w:id="31" w:author="лариса" w:date="2022-09-04T23:09:00Z" w:initials="л">
    <w:p w14:paraId="78052996" w14:textId="67466B15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Классификатор. Урок № 14. Подбор материала учителем самостоятельно. </w:t>
      </w:r>
    </w:p>
  </w:comment>
  <w:comment w:id="32" w:author="лариса" w:date="2022-09-04T23:11:00Z" w:initials="л">
    <w:p w14:paraId="719C6B36" w14:textId="147C3F9E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15.</w:t>
      </w:r>
    </w:p>
    <w:p w14:paraId="62D48E45" w14:textId="77777777" w:rsidR="007700B8" w:rsidRDefault="007700B8">
      <w:pPr>
        <w:pStyle w:val="affa"/>
        <w:rPr>
          <w:lang w:val="ru-RU"/>
        </w:rPr>
      </w:pPr>
    </w:p>
    <w:p w14:paraId="60692AEB" w14:textId="05C4471A" w:rsidR="007700B8" w:rsidRDefault="007700B8">
      <w:pPr>
        <w:pStyle w:val="affa"/>
        <w:rPr>
          <w:lang w:val="ru-RU"/>
        </w:rPr>
      </w:pPr>
      <w:r>
        <w:rPr>
          <w:lang w:val="ru-RU"/>
        </w:rPr>
        <w:t>Тема по учебнику: Единица времени: год. (ч.1, с. 47; 51).</w:t>
      </w:r>
    </w:p>
    <w:p w14:paraId="77B9BB86" w14:textId="472F0203" w:rsidR="007700B8" w:rsidRPr="00465BBB" w:rsidRDefault="007700B8">
      <w:pPr>
        <w:pStyle w:val="affa"/>
        <w:rPr>
          <w:lang w:val="ru-RU"/>
        </w:rPr>
      </w:pPr>
      <w:r>
        <w:rPr>
          <w:lang w:val="ru-RU"/>
        </w:rPr>
        <w:t>Календарь: подобрать материал самостоятельно.</w:t>
      </w:r>
    </w:p>
  </w:comment>
  <w:comment w:id="33" w:author="лариса" w:date="2022-09-04T23:14:00Z" w:initials="л">
    <w:p w14:paraId="29B338EB" w14:textId="5781B965" w:rsidR="007700B8" w:rsidRPr="00465BBB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Время от 0 часов до 24 часов. (ч.1, с. 48).</w:t>
      </w:r>
    </w:p>
  </w:comment>
  <w:comment w:id="34" w:author="лариса" w:date="2022-09-04T23:15:00Z" w:initials="л">
    <w:p w14:paraId="1D064160" w14:textId="5C740D0A" w:rsidR="007700B8" w:rsidRDefault="007700B8">
      <w:pPr>
        <w:pStyle w:val="aff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465B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Решение задач. (вычисление начала, продолжительности и конца события).</w:t>
      </w:r>
    </w:p>
    <w:p w14:paraId="6B2512D8" w14:textId="5A9090D9" w:rsidR="007700B8" w:rsidRPr="00465BBB" w:rsidRDefault="007700B8">
      <w:pPr>
        <w:pStyle w:val="affa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(Учебник, ч.1, с. 49).</w:t>
      </w:r>
    </w:p>
  </w:comment>
  <w:comment w:id="35" w:author="лариса" w:date="2022-09-04T23:23:00Z" w:initials="л">
    <w:p w14:paraId="716CFFCF" w14:textId="563B1F82" w:rsidR="007700B8" w:rsidRPr="0061367E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Уччебник. Ч.1, с. 50)</w:t>
      </w:r>
    </w:p>
  </w:comment>
  <w:comment w:id="36" w:author="лариса" w:date="2022-09-04T23:24:00Z" w:initials="л">
    <w:p w14:paraId="3534AC72" w14:textId="57EE4F4B" w:rsidR="007700B8" w:rsidRPr="0061367E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Уччебник, ч.1, с. 52)</w:t>
      </w:r>
    </w:p>
  </w:comment>
  <w:comment w:id="37" w:author="лариса" w:date="2022-09-04T23:24:00Z" w:initials="л">
    <w:p w14:paraId="6C64DBEA" w14:textId="746FFADC" w:rsidR="007700B8" w:rsidRPr="0061367E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16 Подбор материала учителем самостоятельно.</w:t>
      </w:r>
    </w:p>
  </w:comment>
  <w:comment w:id="38" w:author="лариса" w:date="2022-09-04T23:33:00Z" w:initials="л">
    <w:p w14:paraId="0CE21B58" w14:textId="7EFF57DF" w:rsidR="007700B8" w:rsidRPr="00A77E30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23. Подбор материала учителем самостоятельно.</w:t>
      </w:r>
    </w:p>
  </w:comment>
  <w:comment w:id="39" w:author="лариса" w:date="2022-09-06T09:41:00Z" w:initials="л">
    <w:p w14:paraId="03306ACB" w14:textId="1A87E976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41</w:t>
      </w:r>
    </w:p>
    <w:p w14:paraId="57DD7038" w14:textId="48D96DD7" w:rsidR="007700B8" w:rsidRDefault="007700B8">
      <w:pPr>
        <w:pStyle w:val="affa"/>
        <w:rPr>
          <w:lang w:val="ru-RU"/>
        </w:rPr>
      </w:pPr>
      <w:r>
        <w:rPr>
          <w:lang w:val="ru-RU"/>
        </w:rPr>
        <w:t>В учебнике есть свойства (ч.1, с. 104).</w:t>
      </w:r>
    </w:p>
    <w:p w14:paraId="7B2167EA" w14:textId="4A9B74B7" w:rsidR="007700B8" w:rsidRPr="0034648F" w:rsidRDefault="007700B8">
      <w:pPr>
        <w:pStyle w:val="affa"/>
        <w:rPr>
          <w:lang w:val="ru-RU"/>
        </w:rPr>
      </w:pPr>
      <w:r>
        <w:rPr>
          <w:lang w:val="ru-RU"/>
        </w:rPr>
        <w:t>Подобрать материал самостоятельно.</w:t>
      </w:r>
    </w:p>
  </w:comment>
  <w:comment w:id="40" w:author="лариса" w:date="2022-09-06T16:09:00Z" w:initials="л">
    <w:p w14:paraId="751DE65E" w14:textId="461F1204" w:rsidR="007700B8" w:rsidRPr="001C327D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в учебнике: Сложение и вычитание. (Учебник, ч.1, с. 60)</w:t>
      </w:r>
    </w:p>
  </w:comment>
  <w:comment w:id="41" w:author="лариса" w:date="2022-09-06T16:10:00Z" w:initials="л">
    <w:p w14:paraId="5A3DA59F" w14:textId="6333B668" w:rsidR="007700B8" w:rsidRPr="001C327D" w:rsidRDefault="007700B8" w:rsidP="001C327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в учебнике: Сложение и вычитание. (Учебник, ч.1, с. 61)</w:t>
      </w:r>
    </w:p>
    <w:p w14:paraId="58F00C9C" w14:textId="0C209D42" w:rsidR="007700B8" w:rsidRPr="001C327D" w:rsidRDefault="007700B8">
      <w:pPr>
        <w:pStyle w:val="affa"/>
        <w:rPr>
          <w:lang w:val="ru-RU"/>
        </w:rPr>
      </w:pPr>
    </w:p>
  </w:comment>
  <w:comment w:id="42" w:author="лариса" w:date="2022-09-06T16:14:00Z" w:initials="л">
    <w:p w14:paraId="51E99BDB" w14:textId="138C7D6E" w:rsidR="007700B8" w:rsidRPr="001C327D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Нахождение неизвестного слагаемого (Учебник, ч.1, с. 62)</w:t>
      </w:r>
    </w:p>
  </w:comment>
  <w:comment w:id="43" w:author="лариса" w:date="2022-09-06T16:15:00Z" w:initials="л">
    <w:p w14:paraId="0FB4AA1F" w14:textId="7E605D37" w:rsidR="007700B8" w:rsidRPr="001C327D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Нахождение неизвестного вычитаемого, неизвестного уменьшаемого. (Учебник, ч.1, с. 63).</w:t>
      </w:r>
    </w:p>
  </w:comment>
  <w:comment w:id="44" w:author="лариса" w:date="2022-09-06T16:24:00Z" w:initials="л">
    <w:p w14:paraId="7D7FDCF5" w14:textId="13C0D2ED" w:rsidR="007700B8" w:rsidRPr="005D79D7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с. 64</w:t>
      </w:r>
    </w:p>
  </w:comment>
  <w:comment w:id="45" w:author="лариса" w:date="2022-09-06T17:04:00Z" w:initials="л">
    <w:p w14:paraId="2AACD5E9" w14:textId="089ED14B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 62, 63.</w:t>
      </w:r>
    </w:p>
    <w:p w14:paraId="3ACDEA35" w14:textId="74FB886C" w:rsidR="007700B8" w:rsidRPr="00B104FA" w:rsidRDefault="007700B8">
      <w:pPr>
        <w:pStyle w:val="affa"/>
        <w:rPr>
          <w:lang w:val="ru-RU"/>
        </w:rPr>
      </w:pPr>
      <w:r>
        <w:rPr>
          <w:lang w:val="ru-RU"/>
        </w:rPr>
        <w:t>Учебник, ч.1, с. 66</w:t>
      </w:r>
    </w:p>
  </w:comment>
  <w:comment w:id="46" w:author="лариса" w:date="2022-09-06T17:05:00Z" w:initials="л">
    <w:p w14:paraId="70AD83F4" w14:textId="4DF885D4" w:rsidR="007700B8" w:rsidRPr="00B104FA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 67</w:t>
      </w:r>
    </w:p>
  </w:comment>
  <w:comment w:id="47" w:author="лариса" w:date="2022-09-07T02:07:00Z" w:initials="л">
    <w:p w14:paraId="5D05BBDB" w14:textId="3EFE6FAF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с. 68</w:t>
      </w:r>
    </w:p>
  </w:comment>
  <w:comment w:id="48" w:author="лариса" w:date="2022-09-06T17:29:00Z" w:initials="л">
    <w:p w14:paraId="42D26D38" w14:textId="1DB4D83C" w:rsidR="007700B8" w:rsidRPr="00D05E5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</w:p>
  </w:comment>
  <w:comment w:id="49" w:author="лариса" w:date="2022-09-07T02:12:00Z" w:initials="л">
    <w:p w14:paraId="675A6CBE" w14:textId="7A847BBD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Умножение и его свойства. Умножение на 0 и 1. (Учебник, ч.1, с. 76).</w:t>
      </w:r>
    </w:p>
  </w:comment>
  <w:comment w:id="50" w:author="лариса" w:date="2022-09-07T02:13:00Z" w:initials="л">
    <w:p w14:paraId="478BFD84" w14:textId="3A071A26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Письменные приемы умножения. (Учебник, ч.1, с. 77)</w:t>
      </w:r>
    </w:p>
  </w:comment>
  <w:comment w:id="51" w:author="лариса" w:date="2022-09-07T02:15:00Z" w:initials="л">
    <w:p w14:paraId="3D830510" w14:textId="1BA60F03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Умножение чисел, запись которых оканчивается нулями. (Учебник, ч.1, с. 79).</w:t>
      </w:r>
    </w:p>
  </w:comment>
  <w:comment w:id="52" w:author="лариса" w:date="2022-09-07T02:16:00Z" w:initials="л">
    <w:p w14:paraId="676F612E" w14:textId="33805859" w:rsidR="00A6098C" w:rsidRPr="00A6098C" w:rsidRDefault="00A6098C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Нахождение неизвестного множителя, неизвестного делимого, неизвестного делителя. (Учебник, ч.1, с. 80).</w:t>
      </w:r>
    </w:p>
  </w:comment>
  <w:comment w:id="53" w:author="лариса" w:date="2022-09-06T16:39:00Z" w:initials="л">
    <w:p w14:paraId="378F347A" w14:textId="2F323974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54</w:t>
      </w:r>
    </w:p>
    <w:p w14:paraId="30B87376" w14:textId="77777777" w:rsidR="007700B8" w:rsidRPr="00FA3440" w:rsidRDefault="007700B8">
      <w:pPr>
        <w:pStyle w:val="affa"/>
        <w:rPr>
          <w:lang w:val="ru-RU"/>
        </w:rPr>
      </w:pPr>
    </w:p>
  </w:comment>
  <w:comment w:id="54" w:author="лариса" w:date="2022-09-07T02:21:00Z" w:initials="л">
    <w:p w14:paraId="5DCA2DB7" w14:textId="0E808C8F" w:rsidR="00A6098C" w:rsidRDefault="00A6098C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Деление на однозначное число. Письменные приемы деления. </w:t>
      </w:r>
    </w:p>
    <w:p w14:paraId="2E871014" w14:textId="51D0C3A5" w:rsidR="00A6098C" w:rsidRDefault="00A6098C">
      <w:pPr>
        <w:pStyle w:val="affa"/>
        <w:rPr>
          <w:lang w:val="ru-RU"/>
        </w:rPr>
      </w:pPr>
      <w:r>
        <w:rPr>
          <w:lang w:val="ru-RU"/>
        </w:rPr>
        <w:t xml:space="preserve">Подобрать материнал в учебнике ч. 1, с. 81-83. </w:t>
      </w:r>
    </w:p>
    <w:p w14:paraId="50EE8109" w14:textId="6ED8E3A6" w:rsidR="00A6098C" w:rsidRPr="00A6098C" w:rsidRDefault="00A6098C">
      <w:pPr>
        <w:pStyle w:val="affa"/>
        <w:rPr>
          <w:lang w:val="ru-RU"/>
        </w:rPr>
      </w:pPr>
      <w:r>
        <w:rPr>
          <w:lang w:val="ru-RU"/>
        </w:rPr>
        <w:t>См. Классификатор, урок № 31</w:t>
      </w:r>
    </w:p>
  </w:comment>
  <w:comment w:id="55" w:author="лариса" w:date="2022-09-07T02:25:00Z" w:initials="л">
    <w:p w14:paraId="11A245FA" w14:textId="2C9A81B1" w:rsidR="00A6098C" w:rsidRPr="00A6098C" w:rsidRDefault="00A6098C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Решение задач. (Учебник, ч.1, с. 84).</w:t>
      </w:r>
    </w:p>
  </w:comment>
  <w:comment w:id="56" w:author="лариса" w:date="2022-09-07T02:36:00Z" w:initials="л">
    <w:p w14:paraId="6D82DBF1" w14:textId="64A5D98D" w:rsidR="005055E1" w:rsidRPr="005055E1" w:rsidRDefault="005055E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Задачи на пропорциональное деление. (Учебник, ч. 1, с. 85</w:t>
      </w:r>
      <w:r w:rsidR="00426A59">
        <w:rPr>
          <w:lang w:val="ru-RU"/>
        </w:rPr>
        <w:t xml:space="preserve"> - 86</w:t>
      </w:r>
      <w:r>
        <w:rPr>
          <w:lang w:val="ru-RU"/>
        </w:rPr>
        <w:t>)</w:t>
      </w:r>
    </w:p>
  </w:comment>
  <w:comment w:id="57" w:author="лариса" w:date="2022-09-07T02:56:00Z" w:initials="л">
    <w:p w14:paraId="6F3C855B" w14:textId="2B294724" w:rsidR="00426A59" w:rsidRPr="00426A59" w:rsidRDefault="00426A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Письменные приемы деления. Решение задач. (Учебник. ч. 1, с. 87).</w:t>
      </w:r>
    </w:p>
  </w:comment>
  <w:comment w:id="58" w:author="лариса" w:date="2022-09-07T03:03:00Z" w:initials="л">
    <w:p w14:paraId="1F2497C5" w14:textId="51E9991E" w:rsidR="00B07563" w:rsidRPr="00B07563" w:rsidRDefault="00B0756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1, с. 88</w:t>
      </w:r>
      <w:r w:rsidR="001C21B6">
        <w:rPr>
          <w:lang w:val="ru-RU"/>
        </w:rPr>
        <w:t xml:space="preserve"> - 90</w:t>
      </w:r>
    </w:p>
  </w:comment>
  <w:comment w:id="59" w:author="лариса" w:date="2022-09-07T03:17:00Z" w:initials="л">
    <w:p w14:paraId="09A3EAD2" w14:textId="15247B69" w:rsidR="001C21B6" w:rsidRPr="001C21B6" w:rsidRDefault="001C21B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64. Подбор материала учителем самостоятельно.</w:t>
      </w:r>
    </w:p>
  </w:comment>
  <w:comment w:id="60" w:author="лариса" w:date="2022-09-07T04:37:00Z" w:initials="л">
    <w:p w14:paraId="4DAC1589" w14:textId="1A5D842D" w:rsidR="00F518FD" w:rsidRPr="00F518FD" w:rsidRDefault="00F518F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55. Подбор материала учителем самостоятельно.</w:t>
      </w:r>
    </w:p>
  </w:comment>
  <w:comment w:id="61" w:author="лариса" w:date="2022-09-07T04:42:00Z" w:initials="л">
    <w:p w14:paraId="1B277A02" w14:textId="41326770" w:rsidR="00F518FD" w:rsidRPr="00F518FD" w:rsidRDefault="00F518F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Классификатор, урок № 57. Подбор материала учителем самостоятельно. </w:t>
      </w:r>
    </w:p>
  </w:comment>
  <w:comment w:id="62" w:author="лариса" w:date="2022-09-07T04:47:00Z" w:initials="л">
    <w:p w14:paraId="2C28F16F" w14:textId="075AE36E" w:rsidR="0050436D" w:rsidRPr="00F518F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 xml:space="preserve">Классификатор, урок № 58. Подбор материала учителем самостоятельно. </w:t>
      </w:r>
    </w:p>
    <w:p w14:paraId="6E81F29F" w14:textId="0A45A072" w:rsidR="0050436D" w:rsidRPr="0050436D" w:rsidRDefault="0050436D">
      <w:pPr>
        <w:pStyle w:val="affa"/>
        <w:rPr>
          <w:lang w:val="ru-RU"/>
        </w:rPr>
      </w:pPr>
    </w:p>
  </w:comment>
  <w:comment w:id="63" w:author="лариса" w:date="2022-09-07T04:45:00Z" w:initials="л">
    <w:p w14:paraId="1674E56F" w14:textId="7880953D" w:rsidR="00F518FD" w:rsidRPr="00F518FD" w:rsidRDefault="00F518FD" w:rsidP="00F518F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 xml:space="preserve">Классификатор, урок № 59 - 60. Подбор материала учителем самостоятельно. </w:t>
      </w:r>
    </w:p>
    <w:p w14:paraId="1B57FCAA" w14:textId="1984CB38" w:rsidR="00F518FD" w:rsidRPr="00F518FD" w:rsidRDefault="00F518FD">
      <w:pPr>
        <w:pStyle w:val="affa"/>
        <w:rPr>
          <w:lang w:val="ru-RU"/>
        </w:rPr>
      </w:pPr>
    </w:p>
  </w:comment>
  <w:comment w:id="64" w:author="лариса" w:date="2022-09-07T03:24:00Z" w:initials="л">
    <w:p w14:paraId="6408EE2A" w14:textId="7C4919DC" w:rsidR="0019054B" w:rsidRPr="002E2889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4)</w:t>
      </w:r>
    </w:p>
  </w:comment>
  <w:comment w:id="65" w:author="лариса" w:date="2022-09-07T03:19:00Z" w:initials="л">
    <w:p w14:paraId="4C14BEB4" w14:textId="0EB20C70" w:rsidR="0019054B" w:rsidRPr="001C21B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Скорость. Единицы скорости. Взаимосвязь между скоростью, временем и расстоянием. (Учебник, ч. 2, с. 5).</w:t>
      </w:r>
    </w:p>
  </w:comment>
  <w:comment w:id="66" w:author="лариса" w:date="2022-09-07T03:27:00Z" w:initials="л">
    <w:p w14:paraId="5F93DEE8" w14:textId="2C02E0A0" w:rsidR="0019054B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22).</w:t>
      </w:r>
    </w:p>
    <w:p w14:paraId="76797177" w14:textId="05701E3D" w:rsidR="0019054B" w:rsidRPr="002E2889" w:rsidRDefault="0019054B">
      <w:pPr>
        <w:pStyle w:val="affa"/>
        <w:rPr>
          <w:lang w:val="ru-RU"/>
        </w:rPr>
      </w:pPr>
      <w:r>
        <w:rPr>
          <w:lang w:val="ru-RU"/>
        </w:rPr>
        <w:t>Поюбор материала учителем самостоятельно.</w:t>
      </w:r>
    </w:p>
  </w:comment>
  <w:comment w:id="67" w:author="лариса" w:date="2022-09-07T03:31:00Z" w:initials="л">
    <w:p w14:paraId="3944C1E8" w14:textId="516FA9CE" w:rsidR="0019054B" w:rsidRPr="002E2889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Решение задач на движение. (Учебник, ч. 2, с. 6).</w:t>
      </w:r>
    </w:p>
  </w:comment>
  <w:comment w:id="68" w:author="лариса" w:date="2022-09-07T03:32:00Z" w:initials="л">
    <w:p w14:paraId="43D21E93" w14:textId="1C7C1C3D" w:rsidR="0019054B" w:rsidRPr="002E2889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7 - 8).</w:t>
      </w:r>
    </w:p>
  </w:comment>
  <w:comment w:id="69" w:author="лариса" w:date="2022-09-07T03:35:00Z" w:initials="л">
    <w:p w14:paraId="0B2C86CB" w14:textId="1695150B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12</w:t>
      </w:r>
    </w:p>
  </w:comment>
  <w:comment w:id="70" w:author="лариса" w:date="2022-09-07T03:35:00Z" w:initials="л">
    <w:p w14:paraId="7055082F" w14:textId="0409CB19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13.</w:t>
      </w:r>
    </w:p>
  </w:comment>
  <w:comment w:id="71" w:author="лариса" w:date="2022-09-07T03:36:00Z" w:initials="л">
    <w:p w14:paraId="06C124F9" w14:textId="49734954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15.</w:t>
      </w:r>
    </w:p>
  </w:comment>
  <w:comment w:id="72" w:author="лариса" w:date="2022-09-07T03:38:00Z" w:initials="л">
    <w:p w14:paraId="66D0F773" w14:textId="3E1EA932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16.</w:t>
      </w:r>
    </w:p>
  </w:comment>
  <w:comment w:id="73" w:author="лариса" w:date="2022-09-07T03:44:00Z" w:initials="л">
    <w:p w14:paraId="1F392126" w14:textId="6DCD5999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17.</w:t>
      </w:r>
    </w:p>
  </w:comment>
  <w:comment w:id="74" w:author="лариса" w:date="2022-09-07T03:45:00Z" w:initials="л">
    <w:p w14:paraId="79F32AA7" w14:textId="06AE7679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25 - 26.</w:t>
      </w:r>
    </w:p>
  </w:comment>
  <w:comment w:id="75" w:author="лариса" w:date="2022-09-07T03:45:00Z" w:initials="л">
    <w:p w14:paraId="40B09489" w14:textId="54601FBD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27.</w:t>
      </w:r>
    </w:p>
  </w:comment>
  <w:comment w:id="76" w:author="лариса" w:date="2022-09-07T03:47:00Z" w:initials="л">
    <w:p w14:paraId="6E03B587" w14:textId="04C8888E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Классификатор. Урок № 75. Подбор материала учителем самостоятельно. </w:t>
      </w:r>
    </w:p>
  </w:comment>
  <w:comment w:id="77" w:author="лариса" w:date="2022-09-07T03:49:00Z" w:initials="л">
    <w:p w14:paraId="1C2B7127" w14:textId="1AA59109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29.</w:t>
      </w:r>
    </w:p>
  </w:comment>
  <w:comment w:id="78" w:author="лариса" w:date="2022-09-07T03:51:00Z" w:initials="л">
    <w:p w14:paraId="5CB9C821" w14:textId="44943B43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33.</w:t>
      </w:r>
    </w:p>
  </w:comment>
  <w:comment w:id="79" w:author="лариса" w:date="2022-09-07T03:58:00Z" w:initials="л">
    <w:p w14:paraId="7165CA37" w14:textId="27655360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42 - 43</w:t>
      </w:r>
    </w:p>
  </w:comment>
  <w:comment w:id="80" w:author="лариса" w:date="2022-09-07T04:00:00Z" w:initials="л">
    <w:p w14:paraId="6A6D3568" w14:textId="7809B4AD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44</w:t>
      </w:r>
    </w:p>
  </w:comment>
  <w:comment w:id="81" w:author="лариса" w:date="2022-09-07T04:00:00Z" w:initials="л">
    <w:p w14:paraId="753C4D88" w14:textId="41E029E6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45.</w:t>
      </w:r>
    </w:p>
  </w:comment>
  <w:comment w:id="82" w:author="лариса" w:date="2022-09-07T04:03:00Z" w:initials="л">
    <w:p w14:paraId="4FB426CF" w14:textId="49B41FF8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46 - 47</w:t>
      </w:r>
    </w:p>
  </w:comment>
  <w:comment w:id="83" w:author="лариса" w:date="2022-09-07T04:07:00Z" w:initials="л">
    <w:p w14:paraId="3D638CB3" w14:textId="719948A3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57</w:t>
      </w:r>
    </w:p>
  </w:comment>
  <w:comment w:id="84" w:author="лариса" w:date="2022-09-07T04:08:00Z" w:initials="л">
    <w:p w14:paraId="208493EC" w14:textId="6E4BD4E0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 2, с. 58.</w:t>
      </w:r>
    </w:p>
  </w:comment>
  <w:comment w:id="85" w:author="лариса" w:date="2022-09-07T04:48:00Z" w:initials="л">
    <w:p w14:paraId="36C4CB6B" w14:textId="710C7A46" w:rsidR="0050436D" w:rsidRPr="0050436D" w:rsidRDefault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53. Подбор материала учителем самостоятельно.</w:t>
      </w:r>
    </w:p>
  </w:comment>
  <w:comment w:id="86" w:author="лариса" w:date="2022-09-07T04:12:00Z" w:initials="л">
    <w:p w14:paraId="6E327A4D" w14:textId="5F2724B9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Алгоритм письменного деления на двузначное число. (Учебник, ч. 2, с. 59 - 60).</w:t>
      </w:r>
    </w:p>
  </w:comment>
  <w:comment w:id="87" w:author="лариса" w:date="2022-09-07T04:13:00Z" w:initials="л">
    <w:p w14:paraId="7BB8A59E" w14:textId="0386CAEE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Письменное деление на двузначное число. (Учебник, ч. 2, с. 61).</w:t>
      </w:r>
    </w:p>
  </w:comment>
  <w:comment w:id="88" w:author="лариса" w:date="2022-09-07T04:21:00Z" w:initials="л">
    <w:p w14:paraId="4235887D" w14:textId="6D0ADB28" w:rsidR="0019054B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Письменное деление на двузначное число. (Учебник, ч. 2, с. 65</w:t>
      </w:r>
    </w:p>
    <w:p w14:paraId="12193B76" w14:textId="77777777" w:rsidR="0019054B" w:rsidRPr="00CB0C80" w:rsidRDefault="0019054B">
      <w:pPr>
        <w:pStyle w:val="affa"/>
        <w:rPr>
          <w:lang w:val="ru-RU"/>
        </w:rPr>
      </w:pPr>
    </w:p>
  </w:comment>
  <w:comment w:id="89" w:author="лариса" w:date="2022-09-07T04:22:00Z" w:initials="л">
    <w:p w14:paraId="54867DB3" w14:textId="738CF06B" w:rsidR="0019054B" w:rsidRPr="00CB0C80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Закрепление. Решение задач. (Учебник, ч.1, с. 66).</w:t>
      </w:r>
    </w:p>
  </w:comment>
  <w:comment w:id="90" w:author="лариса" w:date="2022-09-07T04:24:00Z" w:initials="л">
    <w:p w14:paraId="00F02572" w14:textId="14333EB9" w:rsidR="0019054B" w:rsidRPr="00CB0C80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 44, 45. Подбор материала учителем самостоятельно.</w:t>
      </w:r>
    </w:p>
  </w:comment>
  <w:comment w:id="91" w:author="лариса" w:date="2022-09-07T04:50:00Z" w:initials="л">
    <w:p w14:paraId="134AB1A1" w14:textId="6C570BC2" w:rsidR="0050436D" w:rsidRPr="0050436D" w:rsidRDefault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82. Подбор материала учителем самостоятельно.</w:t>
      </w:r>
    </w:p>
  </w:comment>
  <w:comment w:id="92" w:author="лариса" w:date="2022-09-07T04:52:00Z" w:initials="л">
    <w:p w14:paraId="0D2ED71C" w14:textId="36C250F6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уроки № 83, 84, 85. Подбор материала учителем самостоятельно.</w:t>
      </w:r>
    </w:p>
    <w:p w14:paraId="3BC3C94F" w14:textId="610EBB28" w:rsidR="0050436D" w:rsidRPr="0050436D" w:rsidRDefault="0050436D">
      <w:pPr>
        <w:pStyle w:val="affa"/>
        <w:rPr>
          <w:lang w:val="ru-RU"/>
        </w:rPr>
      </w:pPr>
    </w:p>
  </w:comment>
  <w:comment w:id="93" w:author="лариса" w:date="2022-09-07T04:53:00Z" w:initials="л">
    <w:p w14:paraId="7C3F3BC9" w14:textId="75288BE7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86.  87.Подбор материала учителем самостоятельно.</w:t>
      </w:r>
    </w:p>
    <w:p w14:paraId="57A8B320" w14:textId="7DECB095" w:rsidR="0050436D" w:rsidRPr="0050436D" w:rsidRDefault="0050436D">
      <w:pPr>
        <w:pStyle w:val="affa"/>
        <w:rPr>
          <w:lang w:val="ru-RU"/>
        </w:rPr>
      </w:pPr>
    </w:p>
  </w:comment>
  <w:comment w:id="94" w:author="лариса" w:date="2022-09-07T04:54:00Z" w:initials="л">
    <w:p w14:paraId="717B2D15" w14:textId="33F2BD12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88. 89.  Подбор материала учителем самостоятельно.</w:t>
      </w:r>
    </w:p>
    <w:p w14:paraId="2F8C1D1F" w14:textId="2D460003" w:rsidR="0050436D" w:rsidRPr="0050436D" w:rsidRDefault="0050436D">
      <w:pPr>
        <w:pStyle w:val="affa"/>
        <w:rPr>
          <w:lang w:val="ru-RU"/>
        </w:rPr>
      </w:pPr>
    </w:p>
  </w:comment>
  <w:comment w:id="95" w:author="лариса" w:date="2022-09-07T04:55:00Z" w:initials="л">
    <w:p w14:paraId="64718768" w14:textId="4C812421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90.  Подбор материала учителем самостоятельно.</w:t>
      </w:r>
    </w:p>
    <w:p w14:paraId="024C3263" w14:textId="4035A115" w:rsidR="0050436D" w:rsidRPr="0050436D" w:rsidRDefault="0050436D">
      <w:pPr>
        <w:pStyle w:val="affa"/>
        <w:rPr>
          <w:lang w:val="ru-RU"/>
        </w:rPr>
      </w:pPr>
    </w:p>
  </w:comment>
  <w:comment w:id="96" w:author="лариса" w:date="2022-09-07T04:56:00Z" w:initials="л">
    <w:p w14:paraId="05722334" w14:textId="21BB3F95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91. Подбор материала учителем самостоятельно.</w:t>
      </w:r>
    </w:p>
    <w:p w14:paraId="1153F689" w14:textId="5D259280" w:rsidR="0050436D" w:rsidRPr="0050436D" w:rsidRDefault="0050436D">
      <w:pPr>
        <w:pStyle w:val="affa"/>
        <w:rPr>
          <w:lang w:val="ru-RU"/>
        </w:rPr>
      </w:pPr>
    </w:p>
  </w:comment>
  <w:comment w:id="97" w:author="лариса" w:date="2022-09-07T04:56:00Z" w:initials="л">
    <w:p w14:paraId="5D71A17F" w14:textId="133B833E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92. Подбор материала учителем самостоятельно.</w:t>
      </w:r>
    </w:p>
    <w:p w14:paraId="27830CEC" w14:textId="699392BF" w:rsidR="0050436D" w:rsidRPr="0050436D" w:rsidRDefault="0050436D">
      <w:pPr>
        <w:pStyle w:val="affa"/>
        <w:rPr>
          <w:lang w:val="ru-RU"/>
        </w:rPr>
      </w:pPr>
    </w:p>
  </w:comment>
  <w:comment w:id="98" w:author="лариса" w:date="2022-09-07T04:57:00Z" w:initials="л">
    <w:p w14:paraId="56E509CB" w14:textId="6E1F7356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93. Подбор материала учителем самостоятельно.</w:t>
      </w:r>
    </w:p>
    <w:p w14:paraId="6D26ADB9" w14:textId="7FE387FE" w:rsidR="0050436D" w:rsidRPr="0050436D" w:rsidRDefault="0050436D">
      <w:pPr>
        <w:pStyle w:val="affa"/>
        <w:rPr>
          <w:lang w:val="ru-RU"/>
        </w:rPr>
      </w:pPr>
    </w:p>
  </w:comment>
  <w:comment w:id="99" w:author="лариса" w:date="2022-09-07T04:57:00Z" w:initials="л">
    <w:p w14:paraId="7F072D41" w14:textId="6FC8111E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94. Подбор материала учителем самостоятельно.</w:t>
      </w:r>
    </w:p>
    <w:p w14:paraId="12C98807" w14:textId="587441A5" w:rsidR="00734123" w:rsidRPr="00734123" w:rsidRDefault="00734123">
      <w:pPr>
        <w:pStyle w:val="affa"/>
        <w:rPr>
          <w:lang w:val="ru-RU"/>
        </w:rPr>
      </w:pPr>
    </w:p>
  </w:comment>
  <w:comment w:id="100" w:author="лариса" w:date="2022-09-07T04:58:00Z" w:initials="л">
    <w:p w14:paraId="6752C580" w14:textId="70B309BC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96. Подбор материала учителем самостоятельно.</w:t>
      </w:r>
    </w:p>
    <w:p w14:paraId="694595D8" w14:textId="2D9279AE" w:rsidR="00734123" w:rsidRPr="00734123" w:rsidRDefault="00734123">
      <w:pPr>
        <w:pStyle w:val="affa"/>
        <w:rPr>
          <w:lang w:val="ru-RU"/>
        </w:rPr>
      </w:pPr>
    </w:p>
  </w:comment>
  <w:comment w:id="101" w:author="лариса" w:date="2022-09-07T04:59:00Z" w:initials="л">
    <w:p w14:paraId="14C0138F" w14:textId="4FFC6FB7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98. Подбор материала учителем самостоятельно.</w:t>
      </w:r>
    </w:p>
    <w:p w14:paraId="1F89709A" w14:textId="76B18ECC" w:rsidR="00734123" w:rsidRPr="00734123" w:rsidRDefault="00734123">
      <w:pPr>
        <w:pStyle w:val="affa"/>
        <w:rPr>
          <w:lang w:val="ru-RU"/>
        </w:rPr>
      </w:pPr>
    </w:p>
  </w:comment>
  <w:comment w:id="102" w:author="лариса" w:date="2022-09-07T05:00:00Z" w:initials="л">
    <w:p w14:paraId="105A7074" w14:textId="16835FDA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102. Подбор материала учителем самостоятельно.</w:t>
      </w:r>
    </w:p>
    <w:p w14:paraId="225690C8" w14:textId="68409329" w:rsidR="00734123" w:rsidRPr="00734123" w:rsidRDefault="00734123">
      <w:pPr>
        <w:pStyle w:val="affa"/>
        <w:rPr>
          <w:lang w:val="ru-RU"/>
        </w:rPr>
      </w:pPr>
    </w:p>
  </w:comment>
  <w:comment w:id="103" w:author="лариса" w:date="2022-09-07T05:00:00Z" w:initials="л">
    <w:p w14:paraId="36A993AC" w14:textId="7E8121D4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103. Подбор материала учителем самостоятельно.</w:t>
      </w:r>
    </w:p>
    <w:p w14:paraId="4900E544" w14:textId="42684EF3" w:rsidR="00734123" w:rsidRPr="00734123" w:rsidRDefault="00734123">
      <w:pPr>
        <w:pStyle w:val="affa"/>
        <w:rPr>
          <w:lang w:val="ru-RU"/>
        </w:rPr>
      </w:pPr>
    </w:p>
  </w:comment>
  <w:comment w:id="104" w:author="лариса" w:date="2022-09-07T05:01:00Z" w:initials="л">
    <w:p w14:paraId="119CF092" w14:textId="58BD9CE2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104. Подбор материала учителем самостоятельно.</w:t>
      </w:r>
    </w:p>
    <w:p w14:paraId="3AFBBCC0" w14:textId="6684D99B" w:rsidR="00734123" w:rsidRPr="00734123" w:rsidRDefault="00734123">
      <w:pPr>
        <w:pStyle w:val="affa"/>
        <w:rPr>
          <w:lang w:val="ru-RU"/>
        </w:rPr>
      </w:pPr>
    </w:p>
  </w:comment>
  <w:comment w:id="105" w:author="лариса" w:date="2022-09-06T09:35:00Z" w:initials="л">
    <w:p w14:paraId="0DACAAF2" w14:textId="7454CC6A" w:rsidR="0019054B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107</w:t>
      </w:r>
    </w:p>
    <w:p w14:paraId="520DBE92" w14:textId="5484BC16" w:rsidR="0019054B" w:rsidRPr="0034648F" w:rsidRDefault="0019054B">
      <w:pPr>
        <w:pStyle w:val="affa"/>
        <w:rPr>
          <w:lang w:val="ru-RU"/>
        </w:rPr>
      </w:pPr>
      <w:r>
        <w:rPr>
          <w:lang w:val="ru-RU"/>
        </w:rPr>
        <w:t>См. в учебнике, ч.1, с. 57</w:t>
      </w:r>
    </w:p>
  </w:comment>
  <w:comment w:id="106" w:author="лариса" w:date="2022-09-07T10:04:00Z" w:initials="л">
    <w:p w14:paraId="100F93C6" w14:textId="697F4DE6" w:rsidR="007D48F3" w:rsidRPr="0050436D" w:rsidRDefault="005D4461" w:rsidP="007D48F3">
      <w:pPr>
        <w:pStyle w:val="affa"/>
        <w:rPr>
          <w:lang w:val="ru-RU"/>
        </w:rPr>
      </w:pPr>
      <w:r>
        <w:rPr>
          <w:rStyle w:val="aff9"/>
        </w:rPr>
        <w:annotationRef/>
      </w:r>
      <w:r w:rsidR="007D48F3">
        <w:rPr>
          <w:lang w:val="ru-RU"/>
        </w:rPr>
        <w:t>Классификатор, урок № 109.  Подбор материала учителем самостоятельно.</w:t>
      </w:r>
    </w:p>
    <w:p w14:paraId="6F735D9A" w14:textId="19D80A4B" w:rsidR="005D4461" w:rsidRPr="005D4461" w:rsidRDefault="005D4461">
      <w:pPr>
        <w:pStyle w:val="affa"/>
        <w:rPr>
          <w:lang w:val="ru-RU"/>
        </w:rPr>
      </w:pPr>
    </w:p>
  </w:comment>
  <w:comment w:id="107" w:author="лариса" w:date="2022-09-07T10:18:00Z" w:initials="л">
    <w:p w14:paraId="3720A147" w14:textId="048267E2" w:rsidR="007D48F3" w:rsidRPr="007D48F3" w:rsidRDefault="007D48F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110. Подбор материала учителем самостоятельно</w:t>
      </w:r>
    </w:p>
  </w:comment>
  <w:comment w:id="108" w:author="лариса" w:date="2022-09-07T10:20:00Z" w:initials="л">
    <w:p w14:paraId="11D9C282" w14:textId="448EFFAA" w:rsidR="007D48F3" w:rsidRPr="0050436D" w:rsidRDefault="007D48F3" w:rsidP="007D48F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№111. Подбор материала учителем самостоятельно.</w:t>
      </w:r>
    </w:p>
    <w:p w14:paraId="53DC4EF7" w14:textId="45CE2E79" w:rsidR="007D48F3" w:rsidRPr="007D48F3" w:rsidRDefault="007D48F3">
      <w:pPr>
        <w:pStyle w:val="affa"/>
        <w:rPr>
          <w:lang w:val="ru-RU"/>
        </w:rPr>
      </w:pPr>
    </w:p>
  </w:comment>
  <w:comment w:id="109" w:author="лариса" w:date="2022-09-07T10:21:00Z" w:initials="л">
    <w:p w14:paraId="4BD5ADA4" w14:textId="62789E87" w:rsidR="00997350" w:rsidRPr="0050436D" w:rsidRDefault="00997350" w:rsidP="0099735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113. Подбор материала учителем самостоятельно.</w:t>
      </w:r>
    </w:p>
    <w:p w14:paraId="12CFE2B7" w14:textId="4C39433F" w:rsidR="00997350" w:rsidRPr="00997350" w:rsidRDefault="00997350">
      <w:pPr>
        <w:pStyle w:val="affa"/>
        <w:rPr>
          <w:lang w:val="ru-RU"/>
        </w:rPr>
      </w:pPr>
    </w:p>
  </w:comment>
  <w:comment w:id="110" w:author="лариса" w:date="2022-09-07T10:21:00Z" w:initials="л">
    <w:p w14:paraId="151A761B" w14:textId="123AC1E2" w:rsidR="009B451A" w:rsidRPr="0050436D" w:rsidRDefault="009B451A" w:rsidP="009B451A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115. Подбор материала учителем самостоятельно.</w:t>
      </w:r>
    </w:p>
    <w:p w14:paraId="41372442" w14:textId="7B76BC15" w:rsidR="009B451A" w:rsidRPr="009B451A" w:rsidRDefault="009B451A">
      <w:pPr>
        <w:pStyle w:val="affa"/>
        <w:rPr>
          <w:lang w:val="ru-RU"/>
        </w:rPr>
      </w:pPr>
    </w:p>
  </w:comment>
  <w:comment w:id="111" w:author="лариса" w:date="2022-09-07T10:22:00Z" w:initials="л">
    <w:p w14:paraId="64FAA8DC" w14:textId="7C39BF7E" w:rsidR="009B451A" w:rsidRPr="0050436D" w:rsidRDefault="009B451A" w:rsidP="009B451A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116. Подбор материала учителем самостоятельно.</w:t>
      </w:r>
    </w:p>
    <w:p w14:paraId="732CB851" w14:textId="15A7E4A1" w:rsidR="009B451A" w:rsidRPr="009B451A" w:rsidRDefault="009B451A">
      <w:pPr>
        <w:pStyle w:val="affa"/>
        <w:rPr>
          <w:lang w:val="ru-RU"/>
        </w:rPr>
      </w:pPr>
    </w:p>
  </w:comment>
  <w:comment w:id="112" w:author="лариса" w:date="2022-08-15T11:25:00Z" w:initials="л">
    <w:p w14:paraId="3DF56239" w14:textId="77777777" w:rsidR="007700B8" w:rsidRPr="00A87B29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 w:rsidRPr="00A87B29">
        <w:rPr>
          <w:lang w:val="ru-RU"/>
        </w:rPr>
        <w:t>Цель контрольной работы-проверка знаний и умений школьников по изученной теме программе. Контрольная работа оценивается отметкой. Содержание работ для письменного опроса может ориентироваться по вариантам, одноуровневым или разноуровневым, отличающимся по степени сложности. С целью развития у учащихся самоконтроля и самооценки целесообразно подбирать для самостоятельных и контрольных работ разноуровневые варианты.</w:t>
      </w:r>
    </w:p>
    <w:p w14:paraId="09C60944" w14:textId="77777777" w:rsidR="007700B8" w:rsidRPr="00A87B29" w:rsidRDefault="007700B8" w:rsidP="00B006D0">
      <w:pPr>
        <w:pStyle w:val="affa"/>
        <w:rPr>
          <w:lang w:val="ru-RU"/>
        </w:rPr>
      </w:pPr>
    </w:p>
  </w:comment>
  <w:comment w:id="113" w:author="лариса" w:date="2022-08-14T04:24:00Z" w:initials="л">
    <w:p w14:paraId="0D5E200B" w14:textId="77777777" w:rsidR="007700B8" w:rsidRPr="006D1182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Контрольные работы включить в поурочное планирование в соответствии с графиком оценочных процедур ОУ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2AF9C0" w15:done="0"/>
  <w15:commentEx w15:paraId="424CAFFA" w15:done="0"/>
  <w15:commentEx w15:paraId="10CA0FF1" w15:done="0"/>
  <w15:commentEx w15:paraId="322E154C" w15:done="0"/>
  <w15:commentEx w15:paraId="36BDD2F3" w15:done="0"/>
  <w15:commentEx w15:paraId="25A3E6B6" w15:done="0"/>
  <w15:commentEx w15:paraId="4599416F" w15:done="0"/>
  <w15:commentEx w15:paraId="6E6F993C" w15:done="0"/>
  <w15:commentEx w15:paraId="5C74E40F" w15:done="0"/>
  <w15:commentEx w15:paraId="67B24B08" w15:done="0"/>
  <w15:commentEx w15:paraId="5858D87D" w15:done="0"/>
  <w15:commentEx w15:paraId="7E2906B9" w15:done="0"/>
  <w15:commentEx w15:paraId="536AC1DB" w15:done="0"/>
  <w15:commentEx w15:paraId="2302C497" w15:done="0"/>
  <w15:commentEx w15:paraId="5DE91024" w15:done="0"/>
  <w15:commentEx w15:paraId="5A306E09" w15:done="0"/>
  <w15:commentEx w15:paraId="137C4922" w15:done="0"/>
  <w15:commentEx w15:paraId="0A036477" w15:done="0"/>
  <w15:commentEx w15:paraId="1C37F44D" w15:done="0"/>
  <w15:commentEx w15:paraId="400704F1" w15:done="0"/>
  <w15:commentEx w15:paraId="2262325D" w15:done="0"/>
  <w15:commentEx w15:paraId="34E9B265" w15:done="0"/>
  <w15:commentEx w15:paraId="16B6B2DD" w15:done="0"/>
  <w15:commentEx w15:paraId="5D4D9F8E" w15:done="0"/>
  <w15:commentEx w15:paraId="319CCC90" w15:done="0"/>
  <w15:commentEx w15:paraId="75C341C6" w15:done="0"/>
  <w15:commentEx w15:paraId="0906A6B8" w15:done="0"/>
  <w15:commentEx w15:paraId="1BE98C12" w15:done="0"/>
  <w15:commentEx w15:paraId="19213498" w15:done="0"/>
  <w15:commentEx w15:paraId="3808BA52" w15:done="0"/>
  <w15:commentEx w15:paraId="78052996" w15:done="0"/>
  <w15:commentEx w15:paraId="77B9BB86" w15:done="0"/>
  <w15:commentEx w15:paraId="29B338EB" w15:done="0"/>
  <w15:commentEx w15:paraId="6B2512D8" w15:done="0"/>
  <w15:commentEx w15:paraId="716CFFCF" w15:done="0"/>
  <w15:commentEx w15:paraId="3534AC72" w15:done="0"/>
  <w15:commentEx w15:paraId="6C64DBEA" w15:done="0"/>
  <w15:commentEx w15:paraId="0CE21B58" w15:done="0"/>
  <w15:commentEx w15:paraId="7B2167EA" w15:done="0"/>
  <w15:commentEx w15:paraId="751DE65E" w15:done="0"/>
  <w15:commentEx w15:paraId="58F00C9C" w15:done="0"/>
  <w15:commentEx w15:paraId="51E99BDB" w15:done="0"/>
  <w15:commentEx w15:paraId="0FB4AA1F" w15:done="0"/>
  <w15:commentEx w15:paraId="7D7FDCF5" w15:done="0"/>
  <w15:commentEx w15:paraId="3ACDEA35" w15:done="0"/>
  <w15:commentEx w15:paraId="70AD83F4" w15:done="0"/>
  <w15:commentEx w15:paraId="5D05BBDB" w15:done="0"/>
  <w15:commentEx w15:paraId="42D26D38" w15:done="0"/>
  <w15:commentEx w15:paraId="675A6CBE" w15:done="0"/>
  <w15:commentEx w15:paraId="478BFD84" w15:done="0"/>
  <w15:commentEx w15:paraId="3D830510" w15:done="0"/>
  <w15:commentEx w15:paraId="676F612E" w15:done="0"/>
  <w15:commentEx w15:paraId="30B87376" w15:done="0"/>
  <w15:commentEx w15:paraId="50EE8109" w15:done="0"/>
  <w15:commentEx w15:paraId="11A245FA" w15:done="0"/>
  <w15:commentEx w15:paraId="6D82DBF1" w15:done="0"/>
  <w15:commentEx w15:paraId="6F3C855B" w15:done="0"/>
  <w15:commentEx w15:paraId="1F2497C5" w15:done="0"/>
  <w15:commentEx w15:paraId="09A3EAD2" w15:done="0"/>
  <w15:commentEx w15:paraId="4DAC1589" w15:done="0"/>
  <w15:commentEx w15:paraId="1B277A02" w15:done="0"/>
  <w15:commentEx w15:paraId="6E81F29F" w15:done="0"/>
  <w15:commentEx w15:paraId="1B57FCAA" w15:done="0"/>
  <w15:commentEx w15:paraId="6408EE2A" w15:done="0"/>
  <w15:commentEx w15:paraId="4C14BEB4" w15:done="0"/>
  <w15:commentEx w15:paraId="76797177" w15:done="0"/>
  <w15:commentEx w15:paraId="3944C1E8" w15:done="0"/>
  <w15:commentEx w15:paraId="43D21E93" w15:done="0"/>
  <w15:commentEx w15:paraId="0B2C86CB" w15:done="0"/>
  <w15:commentEx w15:paraId="7055082F" w15:done="0"/>
  <w15:commentEx w15:paraId="06C124F9" w15:done="0"/>
  <w15:commentEx w15:paraId="66D0F773" w15:done="0"/>
  <w15:commentEx w15:paraId="1F392126" w15:done="0"/>
  <w15:commentEx w15:paraId="79F32AA7" w15:done="0"/>
  <w15:commentEx w15:paraId="40B09489" w15:done="0"/>
  <w15:commentEx w15:paraId="6E03B587" w15:done="0"/>
  <w15:commentEx w15:paraId="1C2B7127" w15:done="0"/>
  <w15:commentEx w15:paraId="5CB9C821" w15:done="0"/>
  <w15:commentEx w15:paraId="7165CA37" w15:done="0"/>
  <w15:commentEx w15:paraId="6A6D3568" w15:done="0"/>
  <w15:commentEx w15:paraId="753C4D88" w15:done="0"/>
  <w15:commentEx w15:paraId="4FB426CF" w15:done="0"/>
  <w15:commentEx w15:paraId="3D638CB3" w15:done="0"/>
  <w15:commentEx w15:paraId="208493EC" w15:done="0"/>
  <w15:commentEx w15:paraId="36C4CB6B" w15:done="0"/>
  <w15:commentEx w15:paraId="6E327A4D" w15:done="0"/>
  <w15:commentEx w15:paraId="7BB8A59E" w15:done="0"/>
  <w15:commentEx w15:paraId="12193B76" w15:done="0"/>
  <w15:commentEx w15:paraId="54867DB3" w15:done="0"/>
  <w15:commentEx w15:paraId="00F02572" w15:done="0"/>
  <w15:commentEx w15:paraId="134AB1A1" w15:done="0"/>
  <w15:commentEx w15:paraId="3BC3C94F" w15:done="0"/>
  <w15:commentEx w15:paraId="57A8B320" w15:done="0"/>
  <w15:commentEx w15:paraId="2F8C1D1F" w15:done="0"/>
  <w15:commentEx w15:paraId="024C3263" w15:done="0"/>
  <w15:commentEx w15:paraId="1153F689" w15:done="0"/>
  <w15:commentEx w15:paraId="27830CEC" w15:done="0"/>
  <w15:commentEx w15:paraId="6D26ADB9" w15:done="0"/>
  <w15:commentEx w15:paraId="12C98807" w15:done="0"/>
  <w15:commentEx w15:paraId="694595D8" w15:done="0"/>
  <w15:commentEx w15:paraId="1F89709A" w15:done="0"/>
  <w15:commentEx w15:paraId="225690C8" w15:done="0"/>
  <w15:commentEx w15:paraId="4900E544" w15:done="0"/>
  <w15:commentEx w15:paraId="3AFBBCC0" w15:done="0"/>
  <w15:commentEx w15:paraId="520DBE92" w15:done="0"/>
  <w15:commentEx w15:paraId="6F735D9A" w15:done="0"/>
  <w15:commentEx w15:paraId="3720A147" w15:done="0"/>
  <w15:commentEx w15:paraId="53DC4EF7" w15:done="0"/>
  <w15:commentEx w15:paraId="12CFE2B7" w15:done="0"/>
  <w15:commentEx w15:paraId="41372442" w15:done="0"/>
  <w15:commentEx w15:paraId="732CB851" w15:done="0"/>
  <w15:commentEx w15:paraId="09C60944" w15:done="0"/>
  <w15:commentEx w15:paraId="0D5E200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3CE16F2"/>
    <w:multiLevelType w:val="hybridMultilevel"/>
    <w:tmpl w:val="69A435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ариса">
    <w15:presenceInfo w15:providerId="None" w15:userId="ларис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46AC"/>
    <w:rsid w:val="0001102E"/>
    <w:rsid w:val="00034616"/>
    <w:rsid w:val="00040323"/>
    <w:rsid w:val="00044476"/>
    <w:rsid w:val="00046863"/>
    <w:rsid w:val="0006063C"/>
    <w:rsid w:val="00097B1C"/>
    <w:rsid w:val="000B0D73"/>
    <w:rsid w:val="00114A41"/>
    <w:rsid w:val="00132579"/>
    <w:rsid w:val="0015074B"/>
    <w:rsid w:val="001763D9"/>
    <w:rsid w:val="00180999"/>
    <w:rsid w:val="0019054B"/>
    <w:rsid w:val="001C21B6"/>
    <w:rsid w:val="001C327D"/>
    <w:rsid w:val="001D1A33"/>
    <w:rsid w:val="001F43E6"/>
    <w:rsid w:val="002713EF"/>
    <w:rsid w:val="0029639D"/>
    <w:rsid w:val="002A00C1"/>
    <w:rsid w:val="002E2889"/>
    <w:rsid w:val="002E2968"/>
    <w:rsid w:val="002E4912"/>
    <w:rsid w:val="00326F90"/>
    <w:rsid w:val="00341027"/>
    <w:rsid w:val="0034648F"/>
    <w:rsid w:val="00387441"/>
    <w:rsid w:val="003B1BC9"/>
    <w:rsid w:val="00426A59"/>
    <w:rsid w:val="00465BBB"/>
    <w:rsid w:val="00477344"/>
    <w:rsid w:val="004776E2"/>
    <w:rsid w:val="004B2B38"/>
    <w:rsid w:val="004B3591"/>
    <w:rsid w:val="004E35E3"/>
    <w:rsid w:val="004F3533"/>
    <w:rsid w:val="0050436D"/>
    <w:rsid w:val="005055E1"/>
    <w:rsid w:val="00531156"/>
    <w:rsid w:val="00536EB1"/>
    <w:rsid w:val="00583253"/>
    <w:rsid w:val="005C0783"/>
    <w:rsid w:val="005D4461"/>
    <w:rsid w:val="005D79D7"/>
    <w:rsid w:val="0061367E"/>
    <w:rsid w:val="006227AE"/>
    <w:rsid w:val="006A23E3"/>
    <w:rsid w:val="006B72BB"/>
    <w:rsid w:val="00727AC7"/>
    <w:rsid w:val="00734123"/>
    <w:rsid w:val="007649C8"/>
    <w:rsid w:val="007700B8"/>
    <w:rsid w:val="007A1436"/>
    <w:rsid w:val="007A18EA"/>
    <w:rsid w:val="007C720F"/>
    <w:rsid w:val="007D48F3"/>
    <w:rsid w:val="007F54C6"/>
    <w:rsid w:val="008060D6"/>
    <w:rsid w:val="00822466"/>
    <w:rsid w:val="00890494"/>
    <w:rsid w:val="008A0527"/>
    <w:rsid w:val="008D309D"/>
    <w:rsid w:val="008E7CA9"/>
    <w:rsid w:val="00921827"/>
    <w:rsid w:val="0093083E"/>
    <w:rsid w:val="00945425"/>
    <w:rsid w:val="009508BD"/>
    <w:rsid w:val="00957585"/>
    <w:rsid w:val="0096270B"/>
    <w:rsid w:val="009760D5"/>
    <w:rsid w:val="00986D7A"/>
    <w:rsid w:val="00997350"/>
    <w:rsid w:val="009A43BB"/>
    <w:rsid w:val="009A4774"/>
    <w:rsid w:val="009B451A"/>
    <w:rsid w:val="00A14114"/>
    <w:rsid w:val="00A16412"/>
    <w:rsid w:val="00A33F99"/>
    <w:rsid w:val="00A43578"/>
    <w:rsid w:val="00A6098C"/>
    <w:rsid w:val="00A77E30"/>
    <w:rsid w:val="00A865FA"/>
    <w:rsid w:val="00A86E72"/>
    <w:rsid w:val="00A92BDB"/>
    <w:rsid w:val="00A95B32"/>
    <w:rsid w:val="00AA1D8D"/>
    <w:rsid w:val="00AB2D1E"/>
    <w:rsid w:val="00B006D0"/>
    <w:rsid w:val="00B03369"/>
    <w:rsid w:val="00B0520F"/>
    <w:rsid w:val="00B07563"/>
    <w:rsid w:val="00B104FA"/>
    <w:rsid w:val="00B47730"/>
    <w:rsid w:val="00B54502"/>
    <w:rsid w:val="00B71639"/>
    <w:rsid w:val="00BC6740"/>
    <w:rsid w:val="00BF4161"/>
    <w:rsid w:val="00BF6DA4"/>
    <w:rsid w:val="00C12696"/>
    <w:rsid w:val="00C36538"/>
    <w:rsid w:val="00C4553E"/>
    <w:rsid w:val="00C95CA6"/>
    <w:rsid w:val="00CB0664"/>
    <w:rsid w:val="00CB0C80"/>
    <w:rsid w:val="00CF204A"/>
    <w:rsid w:val="00CF2EE3"/>
    <w:rsid w:val="00CF7DF8"/>
    <w:rsid w:val="00D05E52"/>
    <w:rsid w:val="00D454FC"/>
    <w:rsid w:val="00D5252E"/>
    <w:rsid w:val="00D93FAE"/>
    <w:rsid w:val="00D95533"/>
    <w:rsid w:val="00DB34A4"/>
    <w:rsid w:val="00E30251"/>
    <w:rsid w:val="00E33E89"/>
    <w:rsid w:val="00E35362"/>
    <w:rsid w:val="00E9426E"/>
    <w:rsid w:val="00EE6EEC"/>
    <w:rsid w:val="00EF27FE"/>
    <w:rsid w:val="00F27BA7"/>
    <w:rsid w:val="00F518FD"/>
    <w:rsid w:val="00FA3440"/>
    <w:rsid w:val="00FC693F"/>
    <w:rsid w:val="00FC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1AF1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957585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A92BDB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A92BDB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A92BDB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A92BDB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A92BDB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A92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A92B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957585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A92BDB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A92BDB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A92BDB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A92BDB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A92BDB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A92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A92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arningapps.org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learningapps.org/" TargetMode="External"/><Relationship Id="rId159" Type="http://schemas.openxmlformats.org/officeDocument/2006/relationships/hyperlink" Target="https://learningapps.org/" TargetMode="External"/><Relationship Id="rId170" Type="http://schemas.openxmlformats.org/officeDocument/2006/relationships/hyperlink" Target="https://education.yandex.ru/" TargetMode="External"/><Relationship Id="rId191" Type="http://schemas.openxmlformats.org/officeDocument/2006/relationships/hyperlink" Target="https://education.yandex.ru/" TargetMode="External"/><Relationship Id="rId205" Type="http://schemas.openxmlformats.org/officeDocument/2006/relationships/hyperlink" Target="https://education.yandex.ru/" TargetMode="External"/><Relationship Id="rId226" Type="http://schemas.openxmlformats.org/officeDocument/2006/relationships/hyperlink" Target="https://education.yandex.ru/" TargetMode="External"/><Relationship Id="rId247" Type="http://schemas.openxmlformats.org/officeDocument/2006/relationships/hyperlink" Target="https://education.yandex.ru/" TargetMode="External"/><Relationship Id="rId107" Type="http://schemas.openxmlformats.org/officeDocument/2006/relationships/hyperlink" Target="https://education.yandex.ru/" TargetMode="External"/><Relationship Id="rId11" Type="http://schemas.openxmlformats.org/officeDocument/2006/relationships/hyperlink" Target="https://www.zipgrade.com/" TargetMode="External"/><Relationship Id="rId32" Type="http://schemas.openxmlformats.org/officeDocument/2006/relationships/hyperlink" Target="https://www.zipgrade.com/" TargetMode="External"/><Relationship Id="rId53" Type="http://schemas.openxmlformats.org/officeDocument/2006/relationships/hyperlink" Target="https://www.zipgrade.com/" TargetMode="External"/><Relationship Id="rId74" Type="http://schemas.openxmlformats.org/officeDocument/2006/relationships/hyperlink" Target="https://www.zipgrade.com/" TargetMode="External"/><Relationship Id="rId128" Type="http://schemas.openxmlformats.org/officeDocument/2006/relationships/hyperlink" Target="https://education.yandex.ru/" TargetMode="External"/><Relationship Id="rId149" Type="http://schemas.openxmlformats.org/officeDocument/2006/relationships/hyperlink" Target="https://education.yandex.ru/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www.zipgrade.com/" TargetMode="External"/><Relationship Id="rId160" Type="http://schemas.openxmlformats.org/officeDocument/2006/relationships/hyperlink" Target="https://www.plickers.com/" TargetMode="External"/><Relationship Id="rId181" Type="http://schemas.openxmlformats.org/officeDocument/2006/relationships/hyperlink" Target="https://www.plickers.com/" TargetMode="External"/><Relationship Id="rId216" Type="http://schemas.openxmlformats.org/officeDocument/2006/relationships/hyperlink" Target="https://www.plickers.com/" TargetMode="External"/><Relationship Id="rId237" Type="http://schemas.openxmlformats.org/officeDocument/2006/relationships/hyperlink" Target="https://www.plickers.com/" TargetMode="External"/><Relationship Id="rId258" Type="http://schemas.openxmlformats.org/officeDocument/2006/relationships/hyperlink" Target="https://www.plickers.com/" TargetMode="External"/><Relationship Id="rId22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s://www.plickers.com/" TargetMode="External"/><Relationship Id="rId139" Type="http://schemas.openxmlformats.org/officeDocument/2006/relationships/hyperlink" Target="https://www.plickers.com/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www.yaklass.ru/" TargetMode="External"/><Relationship Id="rId171" Type="http://schemas.openxmlformats.org/officeDocument/2006/relationships/hyperlink" Target="https://www.yaklass.ru/" TargetMode="External"/><Relationship Id="rId192" Type="http://schemas.openxmlformats.org/officeDocument/2006/relationships/hyperlink" Target="https://www.yaklass.ru/" TargetMode="External"/><Relationship Id="rId206" Type="http://schemas.openxmlformats.org/officeDocument/2006/relationships/hyperlink" Target="https://www.yaklass.ru/" TargetMode="External"/><Relationship Id="rId227" Type="http://schemas.openxmlformats.org/officeDocument/2006/relationships/hyperlink" Target="https://www.yaklass.ru/" TargetMode="External"/><Relationship Id="rId248" Type="http://schemas.openxmlformats.org/officeDocument/2006/relationships/hyperlink" Target="https://www.yaklass.ru/" TargetMode="External"/><Relationship Id="rId12" Type="http://schemas.openxmlformats.org/officeDocument/2006/relationships/hyperlink" Target="https://learningapps.org/" TargetMode="External"/><Relationship Id="rId33" Type="http://schemas.openxmlformats.org/officeDocument/2006/relationships/hyperlink" Target="https://learningapps.org/" TargetMode="External"/><Relationship Id="rId108" Type="http://schemas.openxmlformats.org/officeDocument/2006/relationships/hyperlink" Target="https://www.yaklass.ru/" TargetMode="External"/><Relationship Id="rId129" Type="http://schemas.openxmlformats.org/officeDocument/2006/relationships/hyperlink" Target="https://www.yaklass.ru/" TargetMode="External"/><Relationship Id="rId54" Type="http://schemas.openxmlformats.org/officeDocument/2006/relationships/hyperlink" Target="https://learningapps.org/" TargetMode="External"/><Relationship Id="rId75" Type="http://schemas.openxmlformats.org/officeDocument/2006/relationships/hyperlink" Target="https://learningapps.org/" TargetMode="External"/><Relationship Id="rId96" Type="http://schemas.openxmlformats.org/officeDocument/2006/relationships/hyperlink" Target="https://learningapps.org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s://education.yandex.ru/" TargetMode="External"/><Relationship Id="rId233" Type="http://schemas.openxmlformats.org/officeDocument/2006/relationships/hyperlink" Target="https://education.yandex.ru/" TargetMode="External"/><Relationship Id="rId238" Type="http://schemas.openxmlformats.org/officeDocument/2006/relationships/hyperlink" Target="https://resh.edu.ru/" TargetMode="External"/><Relationship Id="rId254" Type="http://schemas.openxmlformats.org/officeDocument/2006/relationships/hyperlink" Target="https://education.yandex.ru/" TargetMode="External"/><Relationship Id="rId259" Type="http://schemas.openxmlformats.org/officeDocument/2006/relationships/comments" Target="comments.xml"/><Relationship Id="rId23" Type="http://schemas.openxmlformats.org/officeDocument/2006/relationships/hyperlink" Target="https://education.yandex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education.yandex.ru/" TargetMode="External"/><Relationship Id="rId119" Type="http://schemas.openxmlformats.org/officeDocument/2006/relationships/hyperlink" Target="https://resh.edu.ru/" TargetMode="External"/><Relationship Id="rId44" Type="http://schemas.openxmlformats.org/officeDocument/2006/relationships/hyperlink" Target="https://education.yandex.ru/" TargetMode="External"/><Relationship Id="rId60" Type="http://schemas.openxmlformats.org/officeDocument/2006/relationships/hyperlink" Target="https://www.zipgrade.com/" TargetMode="External"/><Relationship Id="rId65" Type="http://schemas.openxmlformats.org/officeDocument/2006/relationships/hyperlink" Target="https://education.yandex.ru/" TargetMode="External"/><Relationship Id="rId81" Type="http://schemas.openxmlformats.org/officeDocument/2006/relationships/hyperlink" Target="https://www.zipgrade.com/" TargetMode="External"/><Relationship Id="rId86" Type="http://schemas.openxmlformats.org/officeDocument/2006/relationships/hyperlink" Target="https://education.yandex.ru/" TargetMode="External"/><Relationship Id="rId130" Type="http://schemas.openxmlformats.org/officeDocument/2006/relationships/hyperlink" Target="https://www.zipgrade.com/" TargetMode="External"/><Relationship Id="rId135" Type="http://schemas.openxmlformats.org/officeDocument/2006/relationships/hyperlink" Target="https://education.yandex.ru/" TargetMode="External"/><Relationship Id="rId151" Type="http://schemas.openxmlformats.org/officeDocument/2006/relationships/hyperlink" Target="https://www.zipgrade.com/" TargetMode="External"/><Relationship Id="rId156" Type="http://schemas.openxmlformats.org/officeDocument/2006/relationships/hyperlink" Target="https://education.yandex.ru/" TargetMode="External"/><Relationship Id="rId177" Type="http://schemas.openxmlformats.org/officeDocument/2006/relationships/hyperlink" Target="https://education.yandex.ru/" TargetMode="External"/><Relationship Id="rId198" Type="http://schemas.openxmlformats.org/officeDocument/2006/relationships/hyperlink" Target="https://education.yandex.ru/" TargetMode="External"/><Relationship Id="rId172" Type="http://schemas.openxmlformats.org/officeDocument/2006/relationships/hyperlink" Target="https://www.zipgrade.com/" TargetMode="External"/><Relationship Id="rId193" Type="http://schemas.openxmlformats.org/officeDocument/2006/relationships/hyperlink" Target="https://www.zipgrade.com/" TargetMode="External"/><Relationship Id="rId202" Type="http://schemas.openxmlformats.org/officeDocument/2006/relationships/hyperlink" Target="https://www.plickers.com/" TargetMode="External"/><Relationship Id="rId207" Type="http://schemas.openxmlformats.org/officeDocument/2006/relationships/hyperlink" Target="https://www.zipgrade.com/" TargetMode="External"/><Relationship Id="rId223" Type="http://schemas.openxmlformats.org/officeDocument/2006/relationships/hyperlink" Target="https://www.plickers.com/" TargetMode="External"/><Relationship Id="rId228" Type="http://schemas.openxmlformats.org/officeDocument/2006/relationships/hyperlink" Target="https://www.zipgrade.com/" TargetMode="External"/><Relationship Id="rId244" Type="http://schemas.openxmlformats.org/officeDocument/2006/relationships/hyperlink" Target="https://www.plickers.com/" TargetMode="External"/><Relationship Id="rId249" Type="http://schemas.openxmlformats.org/officeDocument/2006/relationships/hyperlink" Target="https://www.zipgrade.com/" TargetMode="External"/><Relationship Id="rId13" Type="http://schemas.openxmlformats.org/officeDocument/2006/relationships/hyperlink" Target="https://www.plickers.com/" TargetMode="External"/><Relationship Id="rId18" Type="http://schemas.openxmlformats.org/officeDocument/2006/relationships/hyperlink" Target="https://www.zipgrade.com/" TargetMode="External"/><Relationship Id="rId39" Type="http://schemas.openxmlformats.org/officeDocument/2006/relationships/hyperlink" Target="https://www.zipgrade.com/" TargetMode="External"/><Relationship Id="rId109" Type="http://schemas.openxmlformats.org/officeDocument/2006/relationships/hyperlink" Target="https://www.zipgrade.com/" TargetMode="External"/><Relationship Id="rId260" Type="http://schemas.openxmlformats.org/officeDocument/2006/relationships/hyperlink" Target="https://resh.edu.ru/" TargetMode="External"/><Relationship Id="rId34" Type="http://schemas.openxmlformats.org/officeDocument/2006/relationships/hyperlink" Target="https://www.plickers.com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www.plickers.com/" TargetMode="External"/><Relationship Id="rId76" Type="http://schemas.openxmlformats.org/officeDocument/2006/relationships/hyperlink" Target="https://www.plickers.com/" TargetMode="External"/><Relationship Id="rId97" Type="http://schemas.openxmlformats.org/officeDocument/2006/relationships/hyperlink" Target="https://www.plickers.com/" TargetMode="External"/><Relationship Id="rId104" Type="http://schemas.openxmlformats.org/officeDocument/2006/relationships/hyperlink" Target="https://www.plickers.com/" TargetMode="External"/><Relationship Id="rId120" Type="http://schemas.openxmlformats.org/officeDocument/2006/relationships/hyperlink" Target="https://uchi.ru/" TargetMode="External"/><Relationship Id="rId125" Type="http://schemas.openxmlformats.org/officeDocument/2006/relationships/hyperlink" Target="https://www.plickers.com/" TargetMode="External"/><Relationship Id="rId141" Type="http://schemas.openxmlformats.org/officeDocument/2006/relationships/hyperlink" Target="https://uchi.ru/" TargetMode="External"/><Relationship Id="rId146" Type="http://schemas.openxmlformats.org/officeDocument/2006/relationships/hyperlink" Target="https://www.plickers.com/" TargetMode="External"/><Relationship Id="rId167" Type="http://schemas.openxmlformats.org/officeDocument/2006/relationships/hyperlink" Target="https://www.plickers.com/" TargetMode="External"/><Relationship Id="rId188" Type="http://schemas.openxmlformats.org/officeDocument/2006/relationships/hyperlink" Target="https://www.plickers.com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162" Type="http://schemas.openxmlformats.org/officeDocument/2006/relationships/hyperlink" Target="https://uchi.ru/" TargetMode="External"/><Relationship Id="rId183" Type="http://schemas.openxmlformats.org/officeDocument/2006/relationships/hyperlink" Target="https://uchi.ru/" TargetMode="External"/><Relationship Id="rId213" Type="http://schemas.openxmlformats.org/officeDocument/2006/relationships/hyperlink" Target="https://www.yaklass.ru/" TargetMode="External"/><Relationship Id="rId218" Type="http://schemas.openxmlformats.org/officeDocument/2006/relationships/hyperlink" Target="https://uchi.ru/" TargetMode="External"/><Relationship Id="rId234" Type="http://schemas.openxmlformats.org/officeDocument/2006/relationships/hyperlink" Target="https://www.yaklass.ru/" TargetMode="External"/><Relationship Id="rId239" Type="http://schemas.openxmlformats.org/officeDocument/2006/relationships/hyperlink" Target="https://uchi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" TargetMode="External"/><Relationship Id="rId250" Type="http://schemas.openxmlformats.org/officeDocument/2006/relationships/hyperlink" Target="https://learningapps.org/" TargetMode="External"/><Relationship Id="rId255" Type="http://schemas.openxmlformats.org/officeDocument/2006/relationships/hyperlink" Target="https://www.yaklass.ru/" TargetMode="External"/><Relationship Id="rId24" Type="http://schemas.openxmlformats.org/officeDocument/2006/relationships/hyperlink" Target="https://www.yaklass.ru/" TargetMode="External"/><Relationship Id="rId40" Type="http://schemas.openxmlformats.org/officeDocument/2006/relationships/hyperlink" Target="https://learningapps.org/" TargetMode="External"/><Relationship Id="rId45" Type="http://schemas.openxmlformats.org/officeDocument/2006/relationships/hyperlink" Target="https://www.yaklass.ru/" TargetMode="External"/><Relationship Id="rId66" Type="http://schemas.openxmlformats.org/officeDocument/2006/relationships/hyperlink" Target="https://www.yaklass.ru/" TargetMode="External"/><Relationship Id="rId87" Type="http://schemas.openxmlformats.org/officeDocument/2006/relationships/hyperlink" Target="https://www.yaklass.ru/" TargetMode="External"/><Relationship Id="rId110" Type="http://schemas.openxmlformats.org/officeDocument/2006/relationships/hyperlink" Target="https://learningapps.org/" TargetMode="External"/><Relationship Id="rId115" Type="http://schemas.openxmlformats.org/officeDocument/2006/relationships/hyperlink" Target="https://www.yaklass.ru/" TargetMode="External"/><Relationship Id="rId131" Type="http://schemas.openxmlformats.org/officeDocument/2006/relationships/hyperlink" Target="https://learningapps.org/" TargetMode="External"/><Relationship Id="rId136" Type="http://schemas.openxmlformats.org/officeDocument/2006/relationships/hyperlink" Target="https://www.yaklass.ru/" TargetMode="External"/><Relationship Id="rId157" Type="http://schemas.openxmlformats.org/officeDocument/2006/relationships/hyperlink" Target="https://www.yaklass.ru/" TargetMode="External"/><Relationship Id="rId178" Type="http://schemas.openxmlformats.org/officeDocument/2006/relationships/hyperlink" Target="https://www.yaklass.ru/" TargetMode="External"/><Relationship Id="rId61" Type="http://schemas.openxmlformats.org/officeDocument/2006/relationships/hyperlink" Target="https://learningapps.org/" TargetMode="External"/><Relationship Id="rId82" Type="http://schemas.openxmlformats.org/officeDocument/2006/relationships/hyperlink" Target="https://learningapps.org/" TargetMode="External"/><Relationship Id="rId152" Type="http://schemas.openxmlformats.org/officeDocument/2006/relationships/hyperlink" Target="https://learningapps.org/" TargetMode="External"/><Relationship Id="rId173" Type="http://schemas.openxmlformats.org/officeDocument/2006/relationships/hyperlink" Target="https://learningapps.org/" TargetMode="External"/><Relationship Id="rId194" Type="http://schemas.openxmlformats.org/officeDocument/2006/relationships/hyperlink" Target="https://learningapps.org/" TargetMode="External"/><Relationship Id="rId199" Type="http://schemas.openxmlformats.org/officeDocument/2006/relationships/hyperlink" Target="https://www.yaklass.ru/" TargetMode="External"/><Relationship Id="rId203" Type="http://schemas.openxmlformats.org/officeDocument/2006/relationships/hyperlink" Target="https://resh.edu.ru/" TargetMode="External"/><Relationship Id="rId208" Type="http://schemas.openxmlformats.org/officeDocument/2006/relationships/hyperlink" Target="https://learningapps.org/" TargetMode="External"/><Relationship Id="rId229" Type="http://schemas.openxmlformats.org/officeDocument/2006/relationships/hyperlink" Target="https://learningapps.org/" TargetMode="External"/><Relationship Id="rId19" Type="http://schemas.openxmlformats.org/officeDocument/2006/relationships/hyperlink" Target="https://learningapps.org/" TargetMode="External"/><Relationship Id="rId224" Type="http://schemas.openxmlformats.org/officeDocument/2006/relationships/hyperlink" Target="https://resh.edu.ru/" TargetMode="External"/><Relationship Id="rId240" Type="http://schemas.openxmlformats.org/officeDocument/2006/relationships/hyperlink" Target="https://education.yandex.ru/" TargetMode="External"/><Relationship Id="rId245" Type="http://schemas.openxmlformats.org/officeDocument/2006/relationships/hyperlink" Target="https://resh.edu.ru/" TargetMode="External"/><Relationship Id="rId261" Type="http://schemas.openxmlformats.org/officeDocument/2006/relationships/fontTable" Target="fontTable.xm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education.yandex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education.yandex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education.yandex.ru/" TargetMode="External"/><Relationship Id="rId72" Type="http://schemas.openxmlformats.org/officeDocument/2006/relationships/hyperlink" Target="https://education.yandex.ru/" TargetMode="External"/><Relationship Id="rId93" Type="http://schemas.openxmlformats.org/officeDocument/2006/relationships/hyperlink" Target="https://education.yandex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education.yandex.ru/" TargetMode="External"/><Relationship Id="rId142" Type="http://schemas.openxmlformats.org/officeDocument/2006/relationships/hyperlink" Target="https://education.yandex.ru/" TargetMode="External"/><Relationship Id="rId163" Type="http://schemas.openxmlformats.org/officeDocument/2006/relationships/hyperlink" Target="https://education.yandex.ru/" TargetMode="External"/><Relationship Id="rId184" Type="http://schemas.openxmlformats.org/officeDocument/2006/relationships/hyperlink" Target="https://education.yandex.ru/" TargetMode="External"/><Relationship Id="rId189" Type="http://schemas.openxmlformats.org/officeDocument/2006/relationships/hyperlink" Target="https://resh.edu.ru/" TargetMode="External"/><Relationship Id="rId219" Type="http://schemas.openxmlformats.org/officeDocument/2006/relationships/hyperlink" Target="https://education.yandex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zipgrade.com/" TargetMode="External"/><Relationship Id="rId230" Type="http://schemas.openxmlformats.org/officeDocument/2006/relationships/hyperlink" Target="https://www.plickers.com/" TargetMode="External"/><Relationship Id="rId235" Type="http://schemas.openxmlformats.org/officeDocument/2006/relationships/hyperlink" Target="https://www.zipgrade.com/" TargetMode="External"/><Relationship Id="rId251" Type="http://schemas.openxmlformats.org/officeDocument/2006/relationships/hyperlink" Target="https://www.plickers.com/" TargetMode="External"/><Relationship Id="rId256" Type="http://schemas.openxmlformats.org/officeDocument/2006/relationships/hyperlink" Target="https://www.zipgrade.com/" TargetMode="External"/><Relationship Id="rId25" Type="http://schemas.openxmlformats.org/officeDocument/2006/relationships/hyperlink" Target="https://www.zipgrade.com/" TargetMode="External"/><Relationship Id="rId46" Type="http://schemas.openxmlformats.org/officeDocument/2006/relationships/hyperlink" Target="https://www.zipgrade.com/" TargetMode="External"/><Relationship Id="rId67" Type="http://schemas.openxmlformats.org/officeDocument/2006/relationships/hyperlink" Target="https://www.zipgrade.com/" TargetMode="External"/><Relationship Id="rId116" Type="http://schemas.openxmlformats.org/officeDocument/2006/relationships/hyperlink" Target="https://www.zipgrade.com/" TargetMode="External"/><Relationship Id="rId137" Type="http://schemas.openxmlformats.org/officeDocument/2006/relationships/hyperlink" Target="https://www.zipgrade.com/" TargetMode="External"/><Relationship Id="rId158" Type="http://schemas.openxmlformats.org/officeDocument/2006/relationships/hyperlink" Target="https://www.zipgrade.com/" TargetMode="External"/><Relationship Id="rId20" Type="http://schemas.openxmlformats.org/officeDocument/2006/relationships/hyperlink" Target="https://www.plickers.com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www.plickers.com/" TargetMode="External"/><Relationship Id="rId83" Type="http://schemas.openxmlformats.org/officeDocument/2006/relationships/hyperlink" Target="https://www.plickers.com/" TargetMode="External"/><Relationship Id="rId88" Type="http://schemas.openxmlformats.org/officeDocument/2006/relationships/hyperlink" Target="https://www.zipgrade.com/" TargetMode="External"/><Relationship Id="rId111" Type="http://schemas.openxmlformats.org/officeDocument/2006/relationships/hyperlink" Target="https://www.plickers.com/" TargetMode="External"/><Relationship Id="rId132" Type="http://schemas.openxmlformats.org/officeDocument/2006/relationships/hyperlink" Target="https://www.plickers.com/" TargetMode="External"/><Relationship Id="rId153" Type="http://schemas.openxmlformats.org/officeDocument/2006/relationships/hyperlink" Target="https://www.plickers.com/" TargetMode="External"/><Relationship Id="rId174" Type="http://schemas.openxmlformats.org/officeDocument/2006/relationships/hyperlink" Target="https://www.plickers.com/" TargetMode="External"/><Relationship Id="rId179" Type="http://schemas.openxmlformats.org/officeDocument/2006/relationships/hyperlink" Target="https://www.zipgrade.com/" TargetMode="External"/><Relationship Id="rId195" Type="http://schemas.openxmlformats.org/officeDocument/2006/relationships/hyperlink" Target="https://www.plickers.com/" TargetMode="External"/><Relationship Id="rId209" Type="http://schemas.openxmlformats.org/officeDocument/2006/relationships/hyperlink" Target="https://www.plickers.com/" TargetMode="External"/><Relationship Id="rId190" Type="http://schemas.openxmlformats.org/officeDocument/2006/relationships/hyperlink" Target="https://uchi.ru/" TargetMode="External"/><Relationship Id="rId204" Type="http://schemas.openxmlformats.org/officeDocument/2006/relationships/hyperlink" Target="https://uchi.ru/" TargetMode="External"/><Relationship Id="rId220" Type="http://schemas.openxmlformats.org/officeDocument/2006/relationships/hyperlink" Target="https://www.yaklass.ru/" TargetMode="External"/><Relationship Id="rId225" Type="http://schemas.openxmlformats.org/officeDocument/2006/relationships/hyperlink" Target="https://uchi.ru/" TargetMode="External"/><Relationship Id="rId241" Type="http://schemas.openxmlformats.org/officeDocument/2006/relationships/hyperlink" Target="https://www.yaklass.ru/" TargetMode="External"/><Relationship Id="rId246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hyperlink" Target="https://uchi.ru/" TargetMode="External"/><Relationship Id="rId127" Type="http://schemas.openxmlformats.org/officeDocument/2006/relationships/hyperlink" Target="https://uchi.ru/" TargetMode="External"/><Relationship Id="rId262" Type="http://schemas.openxmlformats.org/officeDocument/2006/relationships/theme" Target="theme/theme1.xml"/><Relationship Id="rId10" Type="http://schemas.openxmlformats.org/officeDocument/2006/relationships/hyperlink" Target="https://www.yaklass.ru/" TargetMode="External"/><Relationship Id="rId31" Type="http://schemas.openxmlformats.org/officeDocument/2006/relationships/hyperlink" Target="https://www.yaklass.ru/" TargetMode="External"/><Relationship Id="rId52" Type="http://schemas.openxmlformats.org/officeDocument/2006/relationships/hyperlink" Target="https://www.yaklass.ru/" TargetMode="External"/><Relationship Id="rId73" Type="http://schemas.openxmlformats.org/officeDocument/2006/relationships/hyperlink" Target="https://www.yaklass.ru/" TargetMode="External"/><Relationship Id="rId78" Type="http://schemas.openxmlformats.org/officeDocument/2006/relationships/hyperlink" Target="https://uchi.ru/" TargetMode="External"/><Relationship Id="rId94" Type="http://schemas.openxmlformats.org/officeDocument/2006/relationships/hyperlink" Target="https://www.yaklass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www.yaklass.ru/" TargetMode="External"/><Relationship Id="rId122" Type="http://schemas.openxmlformats.org/officeDocument/2006/relationships/hyperlink" Target="https://www.yaklass.ru/" TargetMode="External"/><Relationship Id="rId143" Type="http://schemas.openxmlformats.org/officeDocument/2006/relationships/hyperlink" Target="https://www.yaklass.ru/" TargetMode="External"/><Relationship Id="rId148" Type="http://schemas.openxmlformats.org/officeDocument/2006/relationships/hyperlink" Target="https://uchi.ru/" TargetMode="External"/><Relationship Id="rId164" Type="http://schemas.openxmlformats.org/officeDocument/2006/relationships/hyperlink" Target="https://www.yaklass.ru/" TargetMode="External"/><Relationship Id="rId169" Type="http://schemas.openxmlformats.org/officeDocument/2006/relationships/hyperlink" Target="https://uchi.ru/" TargetMode="External"/><Relationship Id="rId185" Type="http://schemas.openxmlformats.org/officeDocument/2006/relationships/hyperlink" Target="https://www.yaklas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ducation.yandex.ru/" TargetMode="External"/><Relationship Id="rId180" Type="http://schemas.openxmlformats.org/officeDocument/2006/relationships/hyperlink" Target="https://learningapps.org/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learningapps.org/" TargetMode="External"/><Relationship Id="rId236" Type="http://schemas.openxmlformats.org/officeDocument/2006/relationships/hyperlink" Target="https://learningapps.org/" TargetMode="External"/><Relationship Id="rId257" Type="http://schemas.openxmlformats.org/officeDocument/2006/relationships/hyperlink" Target="https://learningapps.org/" TargetMode="External"/><Relationship Id="rId26" Type="http://schemas.openxmlformats.org/officeDocument/2006/relationships/hyperlink" Target="https://learningapps.org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47" Type="http://schemas.openxmlformats.org/officeDocument/2006/relationships/hyperlink" Target="https://learningapps.org/" TargetMode="External"/><Relationship Id="rId68" Type="http://schemas.openxmlformats.org/officeDocument/2006/relationships/hyperlink" Target="https://learningapps.org/" TargetMode="External"/><Relationship Id="rId89" Type="http://schemas.openxmlformats.org/officeDocument/2006/relationships/hyperlink" Target="https://learningapps.org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www.zipgrade.com/" TargetMode="External"/><Relationship Id="rId16" Type="http://schemas.openxmlformats.org/officeDocument/2006/relationships/hyperlink" Target="https://education.yandex.ru/" TargetMode="External"/><Relationship Id="rId221" Type="http://schemas.openxmlformats.org/officeDocument/2006/relationships/hyperlink" Target="https://www.zipgrade.com/" TargetMode="External"/><Relationship Id="rId242" Type="http://schemas.openxmlformats.org/officeDocument/2006/relationships/hyperlink" Target="https://www.zipgrade.com/" TargetMode="External"/><Relationship Id="rId263" Type="http://schemas.microsoft.com/office/2011/relationships/commentsExtended" Target="commentsExtended.xml"/><Relationship Id="rId37" Type="http://schemas.openxmlformats.org/officeDocument/2006/relationships/hyperlink" Target="https://education.yandex.ru/" TargetMode="External"/><Relationship Id="rId58" Type="http://schemas.openxmlformats.org/officeDocument/2006/relationships/hyperlink" Target="https://education.yandex.ru/" TargetMode="External"/><Relationship Id="rId79" Type="http://schemas.openxmlformats.org/officeDocument/2006/relationships/hyperlink" Target="https://education.yandex.ru/" TargetMode="External"/><Relationship Id="rId102" Type="http://schemas.openxmlformats.org/officeDocument/2006/relationships/hyperlink" Target="https://www.zipgrade.com/" TargetMode="External"/><Relationship Id="rId123" Type="http://schemas.openxmlformats.org/officeDocument/2006/relationships/hyperlink" Target="https://www.zipgrade.com/" TargetMode="External"/><Relationship Id="rId144" Type="http://schemas.openxmlformats.org/officeDocument/2006/relationships/hyperlink" Target="https://www.zipgrade.com/" TargetMode="External"/><Relationship Id="rId90" Type="http://schemas.openxmlformats.org/officeDocument/2006/relationships/hyperlink" Target="https://www.plickers.com/" TargetMode="External"/><Relationship Id="rId165" Type="http://schemas.openxmlformats.org/officeDocument/2006/relationships/hyperlink" Target="https://www.zipgrade.com/" TargetMode="External"/><Relationship Id="rId186" Type="http://schemas.openxmlformats.org/officeDocument/2006/relationships/hyperlink" Target="https://www.zipgrade.com/" TargetMode="External"/><Relationship Id="rId211" Type="http://schemas.openxmlformats.org/officeDocument/2006/relationships/hyperlink" Target="https://uchi.ru/" TargetMode="External"/><Relationship Id="rId232" Type="http://schemas.openxmlformats.org/officeDocument/2006/relationships/hyperlink" Target="https://uchi.ru/" TargetMode="External"/><Relationship Id="rId253" Type="http://schemas.openxmlformats.org/officeDocument/2006/relationships/hyperlink" Target="https://uchi.ru/" TargetMode="External"/><Relationship Id="rId27" Type="http://schemas.openxmlformats.org/officeDocument/2006/relationships/hyperlink" Target="https://www.plickers.com/" TargetMode="External"/><Relationship Id="rId48" Type="http://schemas.openxmlformats.org/officeDocument/2006/relationships/hyperlink" Target="https://www.plickers.com/" TargetMode="External"/><Relationship Id="rId69" Type="http://schemas.openxmlformats.org/officeDocument/2006/relationships/hyperlink" Target="https://www.plickers.com/" TargetMode="External"/><Relationship Id="rId113" Type="http://schemas.openxmlformats.org/officeDocument/2006/relationships/hyperlink" Target="https://uchi.ru/" TargetMode="External"/><Relationship Id="rId134" Type="http://schemas.openxmlformats.org/officeDocument/2006/relationships/hyperlink" Target="https://uchi.ru/" TargetMode="External"/><Relationship Id="rId80" Type="http://schemas.openxmlformats.org/officeDocument/2006/relationships/hyperlink" Target="https://www.yaklass.ru/" TargetMode="External"/><Relationship Id="rId155" Type="http://schemas.openxmlformats.org/officeDocument/2006/relationships/hyperlink" Target="https://uchi.ru/" TargetMode="External"/><Relationship Id="rId176" Type="http://schemas.openxmlformats.org/officeDocument/2006/relationships/hyperlink" Target="https://uchi.ru/" TargetMode="External"/><Relationship Id="rId197" Type="http://schemas.openxmlformats.org/officeDocument/2006/relationships/hyperlink" Target="https://uchi.ru/" TargetMode="External"/><Relationship Id="rId201" Type="http://schemas.openxmlformats.org/officeDocument/2006/relationships/hyperlink" Target="https://learningapps.org/" TargetMode="External"/><Relationship Id="rId222" Type="http://schemas.openxmlformats.org/officeDocument/2006/relationships/hyperlink" Target="https://learningapps.org/" TargetMode="External"/><Relationship Id="rId243" Type="http://schemas.openxmlformats.org/officeDocument/2006/relationships/hyperlink" Target="https://learningapps.org/" TargetMode="External"/><Relationship Id="rId264" Type="http://schemas.microsoft.com/office/2011/relationships/people" Target="people.xml"/><Relationship Id="rId17" Type="http://schemas.openxmlformats.org/officeDocument/2006/relationships/hyperlink" Target="https://www.yaklass.ru/" TargetMode="External"/><Relationship Id="rId38" Type="http://schemas.openxmlformats.org/officeDocument/2006/relationships/hyperlink" Target="https://www.yaklass.ru/" TargetMode="External"/><Relationship Id="rId59" Type="http://schemas.openxmlformats.org/officeDocument/2006/relationships/hyperlink" Target="https://www.yaklass.ru/" TargetMode="External"/><Relationship Id="rId103" Type="http://schemas.openxmlformats.org/officeDocument/2006/relationships/hyperlink" Target="https://learningapps.org/" TargetMode="External"/><Relationship Id="rId124" Type="http://schemas.openxmlformats.org/officeDocument/2006/relationships/hyperlink" Target="https://learningapps.org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learningapps.org/" TargetMode="External"/><Relationship Id="rId166" Type="http://schemas.openxmlformats.org/officeDocument/2006/relationships/hyperlink" Target="https://learningapps.org/" TargetMode="External"/><Relationship Id="rId187" Type="http://schemas.openxmlformats.org/officeDocument/2006/relationships/hyperlink" Target="https://learningapp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4EFF03-0DA6-4C85-9AB2-8FEF11E87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4374</TotalTime>
  <Pages>41</Pages>
  <Words>11767</Words>
  <Characters>67072</Characters>
  <Application>Microsoft Office Word</Application>
  <DocSecurity>0</DocSecurity>
  <Lines>558</Lines>
  <Paragraphs>157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78682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 Windows</cp:lastModifiedBy>
  <cp:revision>17</cp:revision>
  <dcterms:created xsi:type="dcterms:W3CDTF">2013-12-23T23:15:00Z</dcterms:created>
  <dcterms:modified xsi:type="dcterms:W3CDTF">2022-09-08T12:16:00Z</dcterms:modified>
  <cp:category/>
</cp:coreProperties>
</file>